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9"/>
      </w:tblGrid>
      <w:tr w:rsidR="00955118" w:rsidRPr="00EE77AF" w:rsidTr="00B719C0">
        <w:trPr>
          <w:cantSplit/>
          <w:trHeight w:val="462"/>
        </w:trPr>
        <w:tc>
          <w:tcPr>
            <w:tcW w:w="5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135E" w:rsidRPr="00EE77AF" w:rsidRDefault="00601CE5" w:rsidP="00EB135E">
            <w:pPr>
              <w:pStyle w:val="AbsenderText"/>
            </w:pPr>
            <w:sdt>
              <w:sdtPr>
                <w:tag w:val="Departement"/>
                <w:id w:val="-2001645506"/>
                <w:placeholder>
                  <w:docPart w:val="5A76DB44A19C41CAADF48C5E4C23CD87"/>
                </w:placeholder>
                <w:dataBinding w:prefixMappings="xmlns:ns='http://schemas.officeatwork.com/CustomXMLPart'" w:xpath="/ns:officeatwork/ns:Departement" w:storeItemID="{F142AFCC-EF89-4CB6-828A-483D7B5D2939}"/>
                <w:text w:multiLine="1"/>
              </w:sdtPr>
              <w:sdtEndPr/>
              <w:sdtContent>
                <w:r w:rsidR="00EE77AF">
                  <w:t>Bau-, Umwelt- und Wirtschaftsdepartement</w:t>
                </w:r>
                <w:r w:rsidR="00EE77AF">
                  <w:br/>
                </w:r>
              </w:sdtContent>
            </w:sdt>
            <w:r w:rsidR="0091605A" w:rsidRPr="00EE77AF">
              <w:t>‍</w:t>
            </w:r>
            <w:sdt>
              <w:sdtPr>
                <w:rPr>
                  <w:rStyle w:val="Fett"/>
                </w:rPr>
                <w:tag w:val="Organisation1"/>
                <w:id w:val="1195656151"/>
                <w:placeholder>
                  <w:docPart w:val="390BAED844BF413882B95B8A7B2D5E84"/>
                </w:placeholder>
                <w:dataBinding w:prefixMappings="xmlns:ns='http://schemas.officeatwork.com/CustomXMLPart'" w:xpath="/ns:officeatwork/ns:Organisation1" w:storeItemID="{F142AFCC-EF89-4CB6-828A-483D7B5D2939}"/>
                <w:text w:multiLine="1"/>
              </w:sdtPr>
              <w:sdtEndPr>
                <w:rPr>
                  <w:rStyle w:val="Fett"/>
                </w:rPr>
              </w:sdtEndPr>
              <w:sdtContent>
                <w:r w:rsidR="00EE77AF">
                  <w:rPr>
                    <w:rStyle w:val="Fett"/>
                  </w:rPr>
                  <w:t>Raum und Wirtschaft (rawi)</w:t>
                </w:r>
              </w:sdtContent>
            </w:sdt>
          </w:p>
        </w:tc>
      </w:tr>
    </w:tbl>
    <w:p w:rsidR="003162E0" w:rsidRPr="00EE77AF" w:rsidRDefault="003162E0" w:rsidP="00B719C0">
      <w:pPr>
        <w:pStyle w:val="CityDate"/>
        <w:spacing w:before="0"/>
        <w:rPr>
          <w:sz w:val="2"/>
          <w:szCs w:val="2"/>
        </w:rPr>
        <w:sectPr w:rsidR="003162E0" w:rsidRPr="00EE77AF" w:rsidSect="00EE77AF">
          <w:headerReference w:type="default" r:id="rId13"/>
          <w:footerReference w:type="default" r:id="rId14"/>
          <w:type w:val="continuous"/>
          <w:pgSz w:w="16838" w:h="11906" w:orient="landscape" w:code="9"/>
          <w:pgMar w:top="1758" w:right="1134" w:bottom="1134" w:left="1701" w:header="567" w:footer="420" w:gutter="0"/>
          <w:cols w:space="708"/>
          <w:docGrid w:linePitch="360"/>
        </w:sectPr>
      </w:pPr>
    </w:p>
    <w:p w:rsidR="003162E0" w:rsidRPr="00EE77AF" w:rsidRDefault="003162E0" w:rsidP="00CA210B"/>
    <w:p w:rsidR="003162E0" w:rsidRDefault="00EE77AF" w:rsidP="00EE77AF">
      <w:pPr>
        <w:pStyle w:val="Titel"/>
      </w:pPr>
      <w:r w:rsidRPr="00EE77AF">
        <w:t xml:space="preserve">NRP-Zwischenbericht </w:t>
      </w:r>
    </w:p>
    <w:p w:rsidR="009005FD" w:rsidRPr="009005FD" w:rsidRDefault="009005FD" w:rsidP="009005FD">
      <w:r>
        <w:t xml:space="preserve">Formularversion: </w:t>
      </w:r>
      <w:r w:rsidR="00601CE5">
        <w:t>24</w:t>
      </w:r>
      <w:bookmarkStart w:id="3" w:name="_GoBack"/>
      <w:bookmarkEnd w:id="3"/>
      <w:r>
        <w:t>.02.2025</w:t>
      </w:r>
    </w:p>
    <w:p w:rsidR="00EE77AF" w:rsidRDefault="00EE77AF" w:rsidP="00EE77AF"/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2405"/>
        <w:gridCol w:w="2841"/>
        <w:gridCol w:w="1418"/>
        <w:gridCol w:w="1251"/>
        <w:gridCol w:w="3143"/>
        <w:gridCol w:w="2835"/>
      </w:tblGrid>
      <w:tr w:rsidR="00EE77AF" w:rsidRPr="00EE77AF" w:rsidTr="0091605A">
        <w:trPr>
          <w:trHeight w:val="236"/>
        </w:trPr>
        <w:tc>
          <w:tcPr>
            <w:tcW w:w="2405" w:type="dxa"/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Projektname:</w:t>
            </w:r>
          </w:p>
        </w:tc>
        <w:sdt>
          <w:sdtPr>
            <w:rPr>
              <w:rFonts w:cs="Segoe UI"/>
              <w:sz w:val="20"/>
              <w:szCs w:val="20"/>
            </w:rPr>
            <w:id w:val="-490415378"/>
            <w:placeholder>
              <w:docPart w:val="898CAFBF9A884604A85F45F0D626BB08"/>
            </w:placeholder>
            <w:showingPlcHdr/>
          </w:sdtPr>
          <w:sdtEndPr/>
          <w:sdtContent>
            <w:tc>
              <w:tcPr>
                <w:tcW w:w="11488" w:type="dxa"/>
                <w:gridSpan w:val="5"/>
                <w:shd w:val="clear" w:color="auto" w:fill="FFFFFF" w:themeFill="background1"/>
              </w:tcPr>
              <w:p w:rsidR="00EE77AF" w:rsidRPr="00EE77AF" w:rsidRDefault="00EE77AF" w:rsidP="00EE77AF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</w:tr>
      <w:tr w:rsidR="00EE77AF" w:rsidRPr="00EE77AF" w:rsidTr="0091605A">
        <w:trPr>
          <w:trHeight w:val="236"/>
        </w:trPr>
        <w:tc>
          <w:tcPr>
            <w:tcW w:w="2405" w:type="dxa"/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Berichtsdauer</w:t>
            </w:r>
            <w:r w:rsidR="002B5EF5">
              <w:rPr>
                <w:rFonts w:ascii="Segoe UI" w:hAnsi="Segoe UI" w:cs="Segoe UI"/>
                <w:sz w:val="20"/>
                <w:szCs w:val="20"/>
                <w:lang w:eastAsia="de-DE"/>
              </w:rPr>
              <w:t>:</w:t>
            </w:r>
          </w:p>
        </w:tc>
        <w:sdt>
          <w:sdtPr>
            <w:rPr>
              <w:rFonts w:cs="Segoe UI"/>
              <w:sz w:val="20"/>
              <w:szCs w:val="20"/>
            </w:rPr>
            <w:id w:val="708147628"/>
            <w:placeholder>
              <w:docPart w:val="0B3623A60D0D43ABBD28AF750FB245EC"/>
            </w:placeholder>
            <w:showingPlcHdr/>
          </w:sdtPr>
          <w:sdtEndPr/>
          <w:sdtContent>
            <w:tc>
              <w:tcPr>
                <w:tcW w:w="11488" w:type="dxa"/>
                <w:gridSpan w:val="5"/>
                <w:shd w:val="clear" w:color="auto" w:fill="FFFFFF" w:themeFill="background1"/>
              </w:tcPr>
              <w:p w:rsidR="00EE77AF" w:rsidRPr="00EE77AF" w:rsidRDefault="00EE77AF" w:rsidP="00EE77AF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</w:tr>
      <w:tr w:rsidR="00EE77AF" w:rsidRPr="00EE77AF" w:rsidTr="0091605A">
        <w:trPr>
          <w:trHeight w:val="236"/>
        </w:trPr>
        <w:tc>
          <w:tcPr>
            <w:tcW w:w="13893" w:type="dxa"/>
            <w:gridSpan w:val="6"/>
            <w:shd w:val="clear" w:color="auto" w:fill="D9D9D9" w:themeFill="background1" w:themeFillShade="D9"/>
            <w:vAlign w:val="center"/>
          </w:tcPr>
          <w:p w:rsidR="00EE77AF" w:rsidRPr="00EE77AF" w:rsidRDefault="00EE77AF" w:rsidP="0091605A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Projektfortschritt</w:t>
            </w:r>
          </w:p>
        </w:tc>
      </w:tr>
      <w:tr w:rsidR="00EE77AF" w:rsidRPr="00EE77AF" w:rsidTr="0091605A">
        <w:trPr>
          <w:trHeight w:val="1708"/>
        </w:trPr>
        <w:tc>
          <w:tcPr>
            <w:tcW w:w="2405" w:type="dxa"/>
            <w:shd w:val="clear" w:color="auto" w:fill="D9D9D9" w:themeFill="background1" w:themeFillShade="D9"/>
          </w:tcPr>
          <w:p w:rsidR="00EE77AF" w:rsidRDefault="00EE77AF" w:rsidP="00EE77AF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Qualitative </w:t>
            </w:r>
            <w:r w:rsidRPr="00EE77AF">
              <w:rPr>
                <w:rFonts w:ascii="Segoe UI" w:hAnsi="Segoe UI" w:cs="Segoe UI"/>
                <w:sz w:val="20"/>
                <w:szCs w:val="20"/>
                <w:u w:val="single"/>
                <w:lang w:eastAsia="de-DE"/>
              </w:rPr>
              <w:t>Einschätzung</w:t>
            </w: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 zur </w:t>
            </w:r>
          </w:p>
          <w:p w:rsidR="00EE77AF" w:rsidRPr="00EE77AF" w:rsidRDefault="00EE77AF" w:rsidP="00EE77AF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Projektentwicklung</w:t>
            </w:r>
            <w:r w:rsidR="002B5EF5">
              <w:rPr>
                <w:rFonts w:ascii="Segoe UI" w:hAnsi="Segoe UI" w:cs="Segoe UI"/>
                <w:sz w:val="20"/>
                <w:szCs w:val="20"/>
                <w:lang w:eastAsia="de-DE"/>
              </w:rPr>
              <w:t>:</w:t>
            </w:r>
          </w:p>
        </w:tc>
        <w:tc>
          <w:tcPr>
            <w:tcW w:w="11488" w:type="dxa"/>
            <w:gridSpan w:val="5"/>
            <w:shd w:val="clear" w:color="auto" w:fill="auto"/>
          </w:tcPr>
          <w:p w:rsidR="00EE77AF" w:rsidRPr="00EE77AF" w:rsidRDefault="00601CE5" w:rsidP="00EE77AF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cs="Segoe UI"/>
                  <w:sz w:val="20"/>
                  <w:szCs w:val="20"/>
                </w:rPr>
                <w:id w:val="1942485962"/>
                <w:placeholder>
                  <w:docPart w:val="D070AF71D7974397B7931A00AB7A94BB"/>
                </w:placeholder>
                <w:showingPlcHdr/>
              </w:sdtPr>
              <w:sdtEndPr/>
              <w:sdtContent>
                <w:r w:rsidR="00EE77AF"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Klicken Sie hier, um Text einzugeben.</w:t>
                </w:r>
              </w:sdtContent>
            </w:sdt>
          </w:p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E77AF" w:rsidRPr="00EE77AF" w:rsidTr="00964A14">
        <w:trPr>
          <w:trHeight w:val="236"/>
        </w:trPr>
        <w:tc>
          <w:tcPr>
            <w:tcW w:w="1389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77AF" w:rsidRPr="00EE77AF" w:rsidRDefault="00EE77AF" w:rsidP="0091605A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Vergleich Planung (Meilensteine) – Projektstand</w:t>
            </w:r>
          </w:p>
        </w:tc>
      </w:tr>
      <w:tr w:rsidR="00EE77AF" w:rsidRPr="00EE77AF" w:rsidTr="00964A14">
        <w:trPr>
          <w:trHeight w:val="236"/>
        </w:trPr>
        <w:tc>
          <w:tcPr>
            <w:tcW w:w="5246" w:type="dxa"/>
            <w:gridSpan w:val="2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  <w:t xml:space="preserve">Meilensteine gemäss Projektvereinbarung 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Termin</w:t>
            </w:r>
          </w:p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3357B8" w:rsidRPr="00EE77AF" w:rsidRDefault="003357B8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cs="Segoe U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267335</wp:posOffset>
                      </wp:positionV>
                      <wp:extent cx="125730" cy="97155"/>
                      <wp:effectExtent l="0" t="0" r="7620" b="0"/>
                      <wp:wrapNone/>
                      <wp:docPr id="30" name="Rechteck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" cy="97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A06DD4" id="Rechteck 30" o:spid="_x0000_s1026" style="position:absolute;margin-left:24.4pt;margin-top:21.05pt;width:9.9pt;height:7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" fillcolor="red" stroked="f" strokeweight="2pt"/>
                  </w:pict>
                </mc:Fallback>
              </mc:AlternateContent>
            </w:r>
            <w:r>
              <w:rPr>
                <w:rFonts w:cs="Segoe U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163511</wp:posOffset>
                      </wp:positionH>
                      <wp:positionV relativeFrom="paragraph">
                        <wp:posOffset>269219</wp:posOffset>
                      </wp:positionV>
                      <wp:extent cx="125730" cy="97155"/>
                      <wp:effectExtent l="0" t="0" r="7620" b="0"/>
                      <wp:wrapNone/>
                      <wp:docPr id="29" name="Rechteck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" cy="97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264CA5" id="Rechteck 29" o:spid="_x0000_s1026" style="position:absolute;margin-left:12.85pt;margin-top:21.2pt;width:9.9pt;height:7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" fillcolor="yellow" stroked="f" strokeweight="2pt"/>
                  </w:pict>
                </mc:Fallback>
              </mc:AlternateContent>
            </w:r>
            <w:r>
              <w:rPr>
                <w:rFonts w:cs="Segoe U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15430</wp:posOffset>
                      </wp:positionH>
                      <wp:positionV relativeFrom="paragraph">
                        <wp:posOffset>269219</wp:posOffset>
                      </wp:positionV>
                      <wp:extent cx="125730" cy="97155"/>
                      <wp:effectExtent l="0" t="0" r="7620" b="0"/>
                      <wp:wrapNone/>
                      <wp:docPr id="26" name="Rechteck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" cy="97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B894E5" id="Rechteck 26" o:spid="_x0000_s1026" style="position:absolute;margin-left:1.2pt;margin-top:21.2pt;width:9.9pt;height:7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" fillcolor="#00b050" stroked="f" strokeweight="2pt"/>
                  </w:pict>
                </mc:Fallback>
              </mc:AlternateContent>
            </w:r>
            <w:r w:rsidR="00EE77AF"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Status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Erläuterung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EE77AF" w:rsidRPr="009005FD" w:rsidRDefault="00EE77AF" w:rsidP="009005FD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9005FD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Massnahmen </w:t>
            </w:r>
          </w:p>
          <w:p w:rsidR="00EE77AF" w:rsidRPr="00EE77AF" w:rsidRDefault="00EE77AF" w:rsidP="009005FD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  <w:r w:rsidRPr="009005FD">
              <w:rPr>
                <w:rFonts w:ascii="Segoe UI" w:hAnsi="Segoe UI" w:cs="Segoe UI"/>
                <w:sz w:val="20"/>
                <w:szCs w:val="20"/>
                <w:lang w:eastAsia="de-DE"/>
              </w:rPr>
              <w:t>(bei „teilweise erfüllt“ und „nicht erfüllt“</w:t>
            </w: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)</w:t>
            </w:r>
          </w:p>
        </w:tc>
      </w:tr>
      <w:tr w:rsidR="00EE77AF" w:rsidRPr="00EE77AF" w:rsidTr="002414C9">
        <w:trPr>
          <w:trHeight w:val="404"/>
        </w:trPr>
        <w:sdt>
          <w:sdtPr>
            <w:rPr>
              <w:rFonts w:cs="Segoe UI"/>
              <w:color w:val="808080"/>
              <w:sz w:val="20"/>
              <w:szCs w:val="20"/>
            </w:rPr>
            <w:id w:val="1155423172"/>
            <w:placeholder>
              <w:docPart w:val="6B68A895CDDA437CA29F2A2217943C43"/>
            </w:placeholder>
          </w:sdtPr>
          <w:sdtEndPr/>
          <w:sdtContent>
            <w:tc>
              <w:tcPr>
                <w:tcW w:w="5246" w:type="dxa"/>
                <w:gridSpan w:val="2"/>
                <w:tcBorders>
                  <w:right w:val="single" w:sz="4" w:space="0" w:color="000000"/>
                </w:tcBorders>
                <w:shd w:val="clear" w:color="auto" w:fill="auto"/>
              </w:tcPr>
              <w:sdt>
                <w:sdtPr>
                  <w:rPr>
                    <w:rFonts w:cs="Segoe UI"/>
                    <w:color w:val="808080"/>
                    <w:sz w:val="20"/>
                    <w:szCs w:val="20"/>
                  </w:rPr>
                  <w:alias w:val="Meilensteine/Inhalte gemäss Projektvereinbarung."/>
                  <w:tag w:val="Meilensteine/Inhalte gemäss Projektvereinbarung."/>
                  <w:id w:val="-483545182"/>
                  <w:placeholder>
                    <w:docPart w:val="DefaultPlaceholder_-1854013440"/>
                  </w:placeholder>
                  <w:text/>
                </w:sdtPr>
                <w:sdtEndPr/>
                <w:sdtContent>
                  <w:p w:rsidR="00EE77AF" w:rsidRPr="00EE77AF" w:rsidRDefault="00EE77AF" w:rsidP="002B5EF5">
                    <w:pPr>
                      <w:spacing w:after="120"/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</w:pPr>
                    <w:r w:rsidRPr="00EE77AF"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  <w:t>Meilensteine/Inhalte gemäss Projektvereinbarung</w:t>
                    </w:r>
                  </w:p>
                </w:sdtContent>
              </w:sdt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00B050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erfüllt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EE77AF" w:rsidRPr="00EE77AF" w:rsidTr="00964A14">
        <w:trPr>
          <w:trHeight w:val="236"/>
        </w:trPr>
        <w:sdt>
          <w:sdtPr>
            <w:rPr>
              <w:rFonts w:cs="Segoe UI"/>
              <w:color w:val="808080"/>
              <w:sz w:val="20"/>
              <w:szCs w:val="20"/>
            </w:rPr>
            <w:id w:val="-1339233848"/>
            <w:placeholder>
              <w:docPart w:val="5B2A7761C6C548F38234306E23A8D768"/>
            </w:placeholder>
          </w:sdtPr>
          <w:sdtEndPr/>
          <w:sdtContent>
            <w:tc>
              <w:tcPr>
                <w:tcW w:w="5246" w:type="dxa"/>
                <w:gridSpan w:val="2"/>
                <w:tcBorders>
                  <w:right w:val="single" w:sz="4" w:space="0" w:color="000000"/>
                </w:tcBorders>
                <w:shd w:val="clear" w:color="auto" w:fill="auto"/>
              </w:tcPr>
              <w:sdt>
                <w:sdtPr>
                  <w:rPr>
                    <w:rFonts w:cs="Segoe UI"/>
                    <w:color w:val="808080"/>
                    <w:sz w:val="20"/>
                    <w:szCs w:val="20"/>
                  </w:rPr>
                  <w:id w:val="-1015301557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cs="Segoe UI"/>
                        <w:color w:val="808080"/>
                        <w:sz w:val="20"/>
                        <w:szCs w:val="20"/>
                      </w:rPr>
                      <w:id w:val="1319772980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cs="Segoe UI"/>
                            <w:color w:val="808080"/>
                            <w:sz w:val="20"/>
                            <w:szCs w:val="20"/>
                          </w:rPr>
                          <w:id w:val="-2065323240"/>
                          <w:placeholder>
                            <w:docPart w:val="DefaultPlaceholder_-1854013440"/>
                          </w:placeholder>
                          <w:text/>
                        </w:sdtPr>
                        <w:sdtEndPr/>
                        <w:sdtContent>
                          <w:p w:rsidR="00EE77AF" w:rsidRPr="00EE77AF" w:rsidRDefault="00EE77AF" w:rsidP="002B5EF5">
                            <w:pPr>
                              <w:spacing w:after="120"/>
                              <w:rPr>
                                <w:rFonts w:ascii="Segoe UI" w:hAnsi="Segoe UI" w:cs="Segoe UI"/>
                                <w:color w:val="808080"/>
                                <w:sz w:val="20"/>
                                <w:szCs w:val="20"/>
                                <w:lang w:val="de-CH"/>
                              </w:rPr>
                            </w:pPr>
                            <w:r w:rsidRPr="00EE77AF">
                              <w:rPr>
                                <w:rFonts w:ascii="Segoe UI" w:hAnsi="Segoe UI" w:cs="Segoe UI"/>
                                <w:color w:val="808080"/>
                                <w:sz w:val="20"/>
                                <w:szCs w:val="20"/>
                                <w:lang w:val="de-CH"/>
                              </w:rPr>
                              <w:t>Meilensteine/Inhalte gemäss Projektvereinbarung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FFFF00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hAnsi="Segoe UI" w:cs="Segoe UI"/>
                <w:sz w:val="20"/>
                <w:szCs w:val="20"/>
                <w:lang w:eastAsia="de-DE"/>
              </w:rPr>
              <w:t>t</w:t>
            </w: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eilweise erfüllt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EE77AF" w:rsidRPr="00EE77AF" w:rsidTr="002414C9">
        <w:trPr>
          <w:trHeight w:val="236"/>
        </w:trPr>
        <w:sdt>
          <w:sdtPr>
            <w:rPr>
              <w:rFonts w:cs="Segoe UI"/>
              <w:color w:val="808080"/>
              <w:sz w:val="20"/>
              <w:szCs w:val="20"/>
            </w:rPr>
            <w:id w:val="500619085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cs="Segoe UI"/>
                  <w:color w:val="808080"/>
                  <w:sz w:val="20"/>
                  <w:szCs w:val="20"/>
                </w:rPr>
                <w:id w:val="187029588"/>
                <w:placeholder>
                  <w:docPart w:val="A818DD0B98A14EA88E359E54D9DFF163"/>
                </w:placeholder>
              </w:sdtPr>
              <w:sdtEndPr/>
              <w:sdtContent>
                <w:sdt>
                  <w:sdtPr>
                    <w:rPr>
                      <w:rFonts w:cs="Segoe UI"/>
                      <w:color w:val="808080"/>
                      <w:sz w:val="20"/>
                      <w:szCs w:val="20"/>
                    </w:rPr>
                    <w:alias w:val="Meilensteine/Inhalte gem. Projektvereinbarung"/>
                    <w:tag w:val="Meilensteine/Inhalte gem. Projektvereinbarung"/>
                    <w:id w:val="-2099014677"/>
                    <w:placeholder>
                      <w:docPart w:val="105B1A90AB764C93927996D52F166A41"/>
                    </w:placeholder>
                    <w:showingPlcHdr/>
                  </w:sdtPr>
                  <w:sdtEndPr/>
                  <w:sdtContent>
                    <w:tc>
                      <w:tcPr>
                        <w:tcW w:w="5246" w:type="dxa"/>
                        <w:gridSpan w:val="2"/>
                        <w:tcBorders>
                          <w:right w:val="single" w:sz="4" w:space="0" w:color="000000"/>
                        </w:tcBorders>
                        <w:shd w:val="clear" w:color="auto" w:fill="auto"/>
                      </w:tcPr>
                      <w:p w:rsidR="00EE77AF" w:rsidRPr="00EE77AF" w:rsidRDefault="00EE77AF" w:rsidP="00EE77AF">
                        <w:pPr>
                          <w:spacing w:after="120"/>
                          <w:rPr>
                            <w:rFonts w:ascii="Segoe UI" w:hAnsi="Segoe UI" w:cs="Segoe UI"/>
                            <w:color w:val="808080"/>
                            <w:sz w:val="20"/>
                            <w:szCs w:val="20"/>
                            <w:lang w:val="de-CH"/>
                          </w:rPr>
                        </w:pPr>
                        <w:r w:rsidRPr="00EE77AF">
                          <w:rPr>
                            <w:rFonts w:ascii="Segoe UI" w:hAnsi="Segoe UI" w:cs="Segoe UI"/>
                            <w:color w:val="808080"/>
                            <w:sz w:val="20"/>
                            <w:szCs w:val="20"/>
                            <w:lang w:val="de-CH"/>
                          </w:rPr>
                          <w:t>Meilensteine/Inhalte gemäss Projektvereinbarung</w:t>
                        </w:r>
                      </w:p>
                    </w:tc>
                  </w:sdtContent>
                </w:sdt>
              </w:sdtContent>
            </w:sdt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FF0000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nicht erfüllt</w:t>
            </w: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EE77AF" w:rsidRPr="00EE77AF" w:rsidTr="00964A14">
        <w:trPr>
          <w:trHeight w:val="236"/>
        </w:trPr>
        <w:sdt>
          <w:sdtPr>
            <w:rPr>
              <w:rFonts w:cs="Segoe UI"/>
              <w:color w:val="808080"/>
              <w:sz w:val="20"/>
              <w:szCs w:val="20"/>
            </w:rPr>
            <w:id w:val="574710885"/>
            <w:placeholder>
              <w:docPart w:val="C7E30A9E3C2949B686626564078BCF40"/>
            </w:placeholder>
          </w:sdtPr>
          <w:sdtEndPr/>
          <w:sdtContent>
            <w:sdt>
              <w:sdtPr>
                <w:rPr>
                  <w:rFonts w:cs="Segoe UI"/>
                  <w:color w:val="808080"/>
                  <w:sz w:val="20"/>
                  <w:szCs w:val="20"/>
                </w:rPr>
                <w:alias w:val="Meilensteine/Inhalte gem. Projektvereinbarung"/>
                <w:tag w:val="Meilensteine/Inhalte gem. Projektvereinbarung"/>
                <w:id w:val="1065306077"/>
                <w:placeholder>
                  <w:docPart w:val="8EBFBA358A774FE88C3CB9D9E022CEFA"/>
                </w:placeholder>
                <w:showingPlcHdr/>
              </w:sdtPr>
              <w:sdtEndPr/>
              <w:sdtContent>
                <w:tc>
                  <w:tcPr>
                    <w:tcW w:w="5246" w:type="dxa"/>
                    <w:gridSpan w:val="2"/>
                    <w:tcBorders>
                      <w:right w:val="single" w:sz="4" w:space="0" w:color="000000"/>
                    </w:tcBorders>
                    <w:shd w:val="clear" w:color="auto" w:fill="auto"/>
                  </w:tcPr>
                  <w:p w:rsidR="00EE77AF" w:rsidRPr="00EE77AF" w:rsidRDefault="00EE77AF" w:rsidP="002B5EF5">
                    <w:pPr>
                      <w:spacing w:after="120"/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</w:pPr>
                    <w:r w:rsidRPr="00EE77AF">
                      <w:rPr>
                        <w:rFonts w:ascii="Segoe UI" w:hAnsi="Segoe UI" w:cs="Segoe UI"/>
                        <w:color w:val="808080"/>
                        <w:sz w:val="20"/>
                        <w:szCs w:val="20"/>
                        <w:lang w:val="de-CH"/>
                      </w:rPr>
                      <w:t>Meilensteine/Inhalte gemäss Projektvereinbarung</w:t>
                    </w:r>
                  </w:p>
                </w:tc>
              </w:sdtContent>
            </w:sdt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  <w:tr w:rsidR="00EE77AF" w:rsidRPr="00EE77AF" w:rsidTr="00964A14">
        <w:trPr>
          <w:trHeight w:val="236"/>
        </w:trPr>
        <w:sdt>
          <w:sdtPr>
            <w:rPr>
              <w:rFonts w:cs="Segoe UI"/>
              <w:color w:val="808080"/>
              <w:sz w:val="20"/>
              <w:szCs w:val="20"/>
            </w:rPr>
            <w:alias w:val="Meilensteine/Inhalte gem. Projektvereinbarung"/>
            <w:tag w:val="Meilensteine/Inhalte gem. Projektvereinbarung"/>
            <w:id w:val="-829761020"/>
            <w:placeholder>
              <w:docPart w:val="CC2F6FD177304C20A3451CB6279B59BD"/>
            </w:placeholder>
            <w:showingPlcHdr/>
          </w:sdtPr>
          <w:sdtEndPr/>
          <w:sdtContent>
            <w:tc>
              <w:tcPr>
                <w:tcW w:w="5246" w:type="dxa"/>
                <w:gridSpan w:val="2"/>
                <w:tcBorders>
                  <w:right w:val="single" w:sz="4" w:space="0" w:color="000000"/>
                </w:tcBorders>
                <w:shd w:val="clear" w:color="auto" w:fill="auto"/>
              </w:tcPr>
              <w:p w:rsidR="00EE77AF" w:rsidRPr="00EE77AF" w:rsidRDefault="00EE77AF" w:rsidP="002B5EF5">
                <w:pPr>
                  <w:spacing w:after="120"/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</w:pPr>
                <w:r w:rsidRPr="00EE77AF">
                  <w:rPr>
                    <w:rFonts w:ascii="Segoe UI" w:hAnsi="Segoe UI" w:cs="Segoe UI"/>
                    <w:color w:val="808080"/>
                    <w:sz w:val="20"/>
                    <w:szCs w:val="20"/>
                    <w:lang w:val="de-CH"/>
                  </w:rPr>
                  <w:t>Meilensteine/Inhalte gemäss Projektvereinbarung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1251" w:type="dxa"/>
            <w:tcBorders>
              <w:righ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  <w:tc>
          <w:tcPr>
            <w:tcW w:w="3143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EE77AF" w:rsidRPr="00EE77AF" w:rsidRDefault="00EE77AF" w:rsidP="00EE77AF">
            <w:pPr>
              <w:spacing w:after="120"/>
              <w:rPr>
                <w:rFonts w:ascii="Arial" w:hAnsi="Arial"/>
                <w:sz w:val="20"/>
                <w:szCs w:val="20"/>
                <w:lang w:eastAsia="de-DE"/>
              </w:rPr>
            </w:pPr>
          </w:p>
        </w:tc>
      </w:tr>
    </w:tbl>
    <w:p w:rsidR="00EE77AF" w:rsidRPr="00EE77AF" w:rsidRDefault="00EE77AF" w:rsidP="00EE77AF"/>
    <w:p w:rsidR="00EE77AF" w:rsidRPr="00EE77AF" w:rsidRDefault="00EE77AF" w:rsidP="00EE77AF">
      <w:pPr>
        <w:pStyle w:val="Titel"/>
      </w:pPr>
    </w:p>
    <w:tbl>
      <w:tblPr>
        <w:tblStyle w:val="Tabellenraster2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EE77AF" w:rsidRPr="00EE77AF" w:rsidTr="00964A14">
        <w:trPr>
          <w:trHeight w:val="236"/>
        </w:trPr>
        <w:tc>
          <w:tcPr>
            <w:tcW w:w="13858" w:type="dxa"/>
            <w:shd w:val="clear" w:color="auto" w:fill="D9D9D9" w:themeFill="background1" w:themeFillShade="D9"/>
          </w:tcPr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EE77AF">
              <w:rPr>
                <w:rFonts w:ascii="Segoe UI" w:hAnsi="Segoe UI" w:cs="Segoe UI"/>
                <w:sz w:val="20"/>
                <w:szCs w:val="20"/>
                <w:lang w:eastAsia="de-DE"/>
              </w:rPr>
              <w:t>Bemerkungen zur Zwischenabrechnung</w:t>
            </w:r>
          </w:p>
        </w:tc>
      </w:tr>
      <w:tr w:rsidR="00EE77AF" w:rsidRPr="00EE77AF" w:rsidTr="00964A14">
        <w:trPr>
          <w:trHeight w:val="1923"/>
        </w:trPr>
        <w:tc>
          <w:tcPr>
            <w:tcW w:w="13858" w:type="dxa"/>
            <w:shd w:val="clear" w:color="auto" w:fill="auto"/>
          </w:tcPr>
          <w:p w:rsidR="00EE77AF" w:rsidRPr="00EE77AF" w:rsidRDefault="00601CE5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sdt>
              <w:sdtPr>
                <w:rPr>
                  <w:rFonts w:cs="Segoe UI"/>
                  <w:sz w:val="20"/>
                  <w:szCs w:val="20"/>
                </w:rPr>
                <w:id w:val="1108926833"/>
                <w:placeholder>
                  <w:docPart w:val="7A5A0AA56BDA4C28BB334AD3E8767ED9"/>
                </w:placeholder>
                <w:showingPlcHdr/>
              </w:sdtPr>
              <w:sdtEndPr/>
              <w:sdtContent>
                <w:r w:rsidR="00EE77AF" w:rsidRPr="00EE77AF">
                  <w:rPr>
                    <w:rFonts w:ascii="Segoe UI" w:hAnsi="Segoe UI" w:cs="Segoe UI"/>
                    <w:color w:val="808080"/>
                    <w:sz w:val="20"/>
                    <w:szCs w:val="20"/>
                  </w:rPr>
                  <w:t>Abweichungen zum ursprünglichen Budget. Weiterführende Erläuterungen</w:t>
                </w:r>
              </w:sdtContent>
            </w:sdt>
          </w:p>
          <w:p w:rsidR="00EE77AF" w:rsidRPr="00EE77AF" w:rsidRDefault="00EE77AF" w:rsidP="00EE77AF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</w:p>
        </w:tc>
      </w:tr>
    </w:tbl>
    <w:p w:rsidR="002B5EF5" w:rsidRDefault="002B5EF5" w:rsidP="009D192C"/>
    <w:tbl>
      <w:tblPr>
        <w:tblStyle w:val="Tabellenraster3"/>
        <w:tblW w:w="13858" w:type="dxa"/>
        <w:tblLook w:val="04A0" w:firstRow="1" w:lastRow="0" w:firstColumn="1" w:lastColumn="0" w:noHBand="0" w:noVBand="1"/>
      </w:tblPr>
      <w:tblGrid>
        <w:gridCol w:w="5495"/>
        <w:gridCol w:w="8363"/>
      </w:tblGrid>
      <w:tr w:rsidR="002B5EF5" w:rsidRPr="002B5EF5" w:rsidTr="00964A14">
        <w:trPr>
          <w:trHeight w:val="236"/>
        </w:trPr>
        <w:tc>
          <w:tcPr>
            <w:tcW w:w="1385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B5EF5" w:rsidRPr="002B5EF5" w:rsidRDefault="002B5EF5" w:rsidP="00964A14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2B5EF5">
              <w:rPr>
                <w:rFonts w:ascii="Segoe UI" w:hAnsi="Segoe UI" w:cs="Segoe UI"/>
                <w:b/>
                <w:sz w:val="20"/>
                <w:szCs w:val="20"/>
                <w:lang w:eastAsia="de-DE"/>
              </w:rPr>
              <w:t>Wirkungsindikatoren gemäss Projektvereinbarung</w:t>
            </w:r>
            <w:r w:rsidRPr="002B5EF5">
              <w:rPr>
                <w:rStyle w:val="Funotenzeichen"/>
                <w:rFonts w:ascii="Segoe UI" w:hAnsi="Segoe UI" w:cs="Segoe UI"/>
                <w:b/>
                <w:sz w:val="20"/>
                <w:szCs w:val="20"/>
                <w:lang w:eastAsia="de-DE"/>
              </w:rPr>
              <w:footnoteReference w:id="1"/>
            </w:r>
          </w:p>
        </w:tc>
      </w:tr>
      <w:tr w:rsidR="002B5EF5" w:rsidRPr="002B5EF5" w:rsidTr="00964A14">
        <w:trPr>
          <w:trHeight w:val="236"/>
        </w:trPr>
        <w:tc>
          <w:tcPr>
            <w:tcW w:w="5495" w:type="dxa"/>
            <w:shd w:val="clear" w:color="auto" w:fill="D9D9D9" w:themeFill="background1" w:themeFillShade="D9"/>
          </w:tcPr>
          <w:p w:rsidR="002B5EF5" w:rsidRPr="002B5EF5" w:rsidRDefault="002B5EF5" w:rsidP="00964A14">
            <w:pPr>
              <w:spacing w:after="120"/>
              <w:ind w:left="319" w:hanging="319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2B5EF5">
              <w:rPr>
                <w:rFonts w:ascii="Segoe UI" w:hAnsi="Segoe UI" w:cs="Segoe UI"/>
                <w:sz w:val="20"/>
                <w:szCs w:val="20"/>
                <w:lang w:eastAsia="de-DE"/>
              </w:rPr>
              <w:t>Wirkungsindikatoren (Soll)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2B5EF5" w:rsidRPr="002B5EF5" w:rsidRDefault="002B5EF5" w:rsidP="00964A14">
            <w:pPr>
              <w:spacing w:after="120"/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2B5EF5">
              <w:rPr>
                <w:rFonts w:ascii="Segoe UI" w:hAnsi="Segoe UI" w:cs="Segoe UI"/>
                <w:sz w:val="20"/>
                <w:szCs w:val="20"/>
                <w:lang w:eastAsia="de-DE"/>
              </w:rPr>
              <w:t xml:space="preserve">Messung und Wertung (IST) </w:t>
            </w:r>
          </w:p>
        </w:tc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1467081900"/>
            <w:placeholder>
              <w:docPart w:val="AA72079C10A5449497E89F54A99074DC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1579360980"/>
            <w:placeholder>
              <w:docPart w:val="D413F1AE7E684CCA8F32CC6FEC89D638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1959530581"/>
            <w:placeholder>
              <w:docPart w:val="4C7B7A0323EA46CAAD4959A3FE180F60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1913615478"/>
            <w:placeholder>
              <w:docPart w:val="2FB3C01FDB294BF08FEC523BA49FDCA4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-1952618916"/>
            <w:placeholder>
              <w:docPart w:val="E507659FC8A34036BA9E012AEE0047EB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1179185118"/>
            <w:placeholder>
              <w:docPart w:val="377AF22AF753437BA4F46A46F80FFD05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-1782873487"/>
            <w:placeholder>
              <w:docPart w:val="252B6147C2CC4AAB9887CD9AC450E623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482667316"/>
            <w:placeholder>
              <w:docPart w:val="96A206A18F3645A18A624CA4AE2C20D8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B5EF5" w:rsidRPr="002B5EF5" w:rsidTr="00964A14">
        <w:trPr>
          <w:trHeight w:val="236"/>
        </w:trPr>
        <w:sdt>
          <w:sdtPr>
            <w:rPr>
              <w:rFonts w:cs="Segoe UI"/>
              <w:sz w:val="20"/>
              <w:szCs w:val="20"/>
            </w:rPr>
            <w:id w:val="-1750108198"/>
            <w:placeholder>
              <w:docPart w:val="BBEAFDBA01A1485B862A945C5CBECBC6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2059542157"/>
            <w:placeholder>
              <w:docPart w:val="9BAC79064EDB472593214CA0E5746C43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2B5EF5" w:rsidRPr="002B5EF5" w:rsidRDefault="002B5EF5" w:rsidP="00964A14">
                <w:pPr>
                  <w:spacing w:after="120"/>
                  <w:contextualSpacing/>
                  <w:rPr>
                    <w:rFonts w:ascii="Segoe UI" w:hAnsi="Segoe UI" w:cs="Segoe UI"/>
                    <w:sz w:val="20"/>
                    <w:szCs w:val="20"/>
                    <w:lang w:eastAsia="de-DE"/>
                  </w:rPr>
                </w:pPr>
                <w:r w:rsidRPr="002B5EF5">
                  <w:rPr>
                    <w:rStyle w:val="Platzhaltertext"/>
                    <w:rFonts w:ascii="Segoe UI" w:hAnsi="Segoe UI" w:cs="Segoe U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:rsidR="003162E0" w:rsidRDefault="003162E0" w:rsidP="002B5EF5"/>
    <w:p w:rsidR="0091605A" w:rsidRPr="0091605A" w:rsidRDefault="0091605A" w:rsidP="0091605A">
      <w:pPr>
        <w:rPr>
          <w:rFonts w:cs="Segoe UI"/>
          <w:sz w:val="20"/>
        </w:rPr>
      </w:pPr>
      <w:r w:rsidRPr="0091605A">
        <w:rPr>
          <w:rFonts w:cs="Segoe UI"/>
          <w:sz w:val="20"/>
        </w:rPr>
        <w:t>Datum und Unterschrift</w:t>
      </w:r>
    </w:p>
    <w:p w:rsidR="0091605A" w:rsidRPr="0091605A" w:rsidRDefault="0091605A" w:rsidP="0091605A">
      <w:pPr>
        <w:rPr>
          <w:rFonts w:cs="Segoe UI"/>
          <w:sz w:val="20"/>
        </w:rPr>
      </w:pPr>
    </w:p>
    <w:p w:rsidR="0091605A" w:rsidRPr="0091605A" w:rsidRDefault="0091605A" w:rsidP="0091605A">
      <w:pPr>
        <w:rPr>
          <w:rFonts w:cs="Segoe UI"/>
          <w:sz w:val="20"/>
        </w:rPr>
      </w:pPr>
    </w:p>
    <w:p w:rsidR="0091605A" w:rsidRPr="0091605A" w:rsidRDefault="0091605A" w:rsidP="0091605A">
      <w:pPr>
        <w:rPr>
          <w:rFonts w:cs="Segoe UI"/>
          <w:sz w:val="20"/>
        </w:rPr>
      </w:pPr>
    </w:p>
    <w:p w:rsidR="0091605A" w:rsidRPr="0091605A" w:rsidRDefault="0091605A" w:rsidP="0091605A">
      <w:pPr>
        <w:rPr>
          <w:rFonts w:cs="Segoe UI"/>
          <w:sz w:val="20"/>
        </w:rPr>
      </w:pPr>
      <w:r w:rsidRPr="0091605A">
        <w:rPr>
          <w:rFonts w:cs="Segoe UI"/>
          <w:sz w:val="20"/>
          <w:u w:val="single"/>
        </w:rPr>
        <w:t>Beilage:</w:t>
      </w:r>
      <w:r w:rsidRPr="0091605A">
        <w:rPr>
          <w:rFonts w:cs="Segoe UI"/>
          <w:sz w:val="20"/>
        </w:rPr>
        <w:t xml:space="preserve"> Unterzeichnete Zwischenabrechnung</w:t>
      </w:r>
    </w:p>
    <w:p w:rsidR="0091605A" w:rsidRPr="0091605A" w:rsidRDefault="0091605A" w:rsidP="002B5EF5">
      <w:pPr>
        <w:rPr>
          <w:rFonts w:cs="Segoe UI"/>
          <w:sz w:val="20"/>
        </w:rPr>
      </w:pPr>
    </w:p>
    <w:sectPr w:rsidR="0091605A" w:rsidRPr="0091605A" w:rsidSect="00EE77AF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6838" w:h="11906" w:orient="landscape" w:code="9"/>
      <w:pgMar w:top="1418" w:right="1134" w:bottom="1134" w:left="1701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7AF" w:rsidRPr="00EE77AF" w:rsidRDefault="00EE77AF">
      <w:r w:rsidRPr="00EE77AF">
        <w:separator/>
      </w:r>
    </w:p>
  </w:endnote>
  <w:endnote w:type="continuationSeparator" w:id="0">
    <w:p w:rsidR="00EE77AF" w:rsidRPr="00EE77AF" w:rsidRDefault="00EE77AF">
      <w:r w:rsidRPr="00EE77A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F1E" w:rsidRPr="00EE77AF" w:rsidRDefault="00601CE5" w:rsidP="00776F1E">
    <w:pPr>
      <w:pStyle w:val="Fusszeile"/>
    </w:pPr>
    <w:sdt>
      <w:sdtPr>
        <w:rPr>
          <w:rStyle w:val="Hervorhebung"/>
        </w:rPr>
        <w:tag w:val="FooterBold"/>
        <w:id w:val="-714121429"/>
        <w:placeholder>
          <w:docPart w:val="5A76DB44A19C41CAADF48C5E4C23CD87"/>
        </w:placeholder>
        <w:dataBinding w:prefixMappings="xmlns:ns='http://schemas.officeatwork.com/CustomXMLPart'" w:xpath="/ns:officeatwork/ns:FooterBold" w:storeItemID="{F142AFCC-EF89-4CB6-828A-483D7B5D2939}"/>
        <w:text w:multiLine="1"/>
      </w:sdtPr>
      <w:sdtEndPr>
        <w:rPr>
          <w:rStyle w:val="Hervorhebung"/>
        </w:rPr>
      </w:sdtEndPr>
      <w:sdtContent>
        <w:r w:rsidR="00EE77AF">
          <w:rPr>
            <w:rStyle w:val="Hervorhebung"/>
          </w:rPr>
          <w:t>​</w:t>
        </w:r>
      </w:sdtContent>
    </w:sdt>
    <w:r w:rsidR="0091605A" w:rsidRPr="00EE77AF">
      <w:t>‍</w:t>
    </w:r>
    <w:sdt>
      <w:sdtPr>
        <w:tag w:val="FooterNormal"/>
        <w:id w:val="2072837976"/>
        <w:placeholder>
          <w:docPart w:val="390BAED844BF413882B95B8A7B2D5E84"/>
        </w:placeholder>
        <w:dataBinding w:prefixMappings="xmlns:ns='http://schemas.officeatwork.com/CustomXMLPart'" w:xpath="/ns:officeatwork/ns:FooterNormal" w:storeItemID="{F142AFCC-EF89-4CB6-828A-483D7B5D2939}"/>
        <w:text w:multiLine="1"/>
      </w:sdtPr>
      <w:sdtEndPr/>
      <w:sdtContent>
        <w:r w:rsidR="00EE77AF">
          <w:t>​</w:t>
        </w:r>
      </w:sdtContent>
    </w:sdt>
  </w:p>
  <w:tbl>
    <w:tblPr>
      <w:tblW w:w="1406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110"/>
      <w:gridCol w:w="2952"/>
    </w:tblGrid>
    <w:tr w:rsidR="00955118" w:rsidRPr="00EE77AF" w:rsidTr="00B719C0">
      <w:tc>
        <w:tcPr>
          <w:tcW w:w="11110" w:type="dxa"/>
          <w:vAlign w:val="center"/>
        </w:tcPr>
        <w:bookmarkStart w:id="0" w:name="OLE_LINK2"/>
        <w:bookmarkStart w:id="1" w:name="OLE_LINK1"/>
        <w:p w:rsidR="003162E0" w:rsidRPr="00EE77AF" w:rsidRDefault="0091605A" w:rsidP="00AB1006">
          <w:pPr>
            <w:pStyle w:val="Fusszeile"/>
          </w:pPr>
          <w:r w:rsidRPr="00EE77AF">
            <w:fldChar w:fldCharType="begin"/>
          </w:r>
          <w:r w:rsidRPr="00EE77AF">
            <w:instrText xml:space="preserve"> IF </w:instrText>
          </w:r>
          <w:r w:rsidRPr="00EE77AF">
            <w:fldChar w:fldCharType="begin"/>
          </w:r>
          <w:r w:rsidRPr="00EE77AF">
            <w:instrText xml:space="preserve"> DOCPROPERTY "CMIdata.G_Signatur"\*CHARFORMAT </w:instrText>
          </w:r>
          <w:r w:rsidRPr="00EE77AF">
            <w:fldChar w:fldCharType="end"/>
          </w:r>
          <w:r w:rsidRPr="00EE77AF">
            <w:instrText xml:space="preserve"> = "" "</w:instrText>
          </w:r>
          <w:r w:rsidRPr="00EE77AF">
            <w:fldChar w:fldCharType="begin"/>
          </w:r>
          <w:r w:rsidRPr="00EE77AF">
            <w:instrText xml:space="preserve"> IF </w:instrText>
          </w:r>
          <w:r w:rsidRPr="00EE77AF">
            <w:fldChar w:fldCharType="begin"/>
          </w:r>
          <w:r w:rsidRPr="00EE77AF">
            <w:instrText xml:space="preserve"> DOCPROPERTY "CMIdata.G_Laufnummer"\*CHARFORMAT </w:instrText>
          </w:r>
          <w:r w:rsidRPr="00EE77AF">
            <w:fldChar w:fldCharType="end"/>
          </w:r>
          <w:r w:rsidRPr="00EE77AF">
            <w:instrText xml:space="preserve"> = "" "" "</w:instrText>
          </w:r>
          <w:fldSimple w:instr=" DOCPROPERTY &quot;CMIdata.G_Laufnummer&quot;\*CHARFORMAT ">
            <w:r w:rsidRPr="00EE77AF">
              <w:instrText>CMIdata.G_Laufnummer</w:instrText>
            </w:r>
          </w:fldSimple>
          <w:r w:rsidRPr="00EE77AF">
            <w:instrText xml:space="preserve"> / </w:instrText>
          </w:r>
          <w:fldSimple w:instr=" DOCPROPERTY &quot;CMIdata.Dok_Titel&quot;\*CHARFORMAT ">
            <w:r w:rsidRPr="00EE77AF">
              <w:instrText>CMIdata.Dok_Titel</w:instrText>
            </w:r>
          </w:fldSimple>
          <w:r w:rsidRPr="00EE77AF">
            <w:instrText xml:space="preserve">" \* MERGEFORMAT </w:instrText>
          </w:r>
          <w:r w:rsidRPr="00EE77AF">
            <w:fldChar w:fldCharType="end"/>
          </w:r>
          <w:r w:rsidRPr="00EE77AF">
            <w:instrText>" "</w:instrText>
          </w:r>
          <w:fldSimple w:instr=" DOCPROPERTY &quot;CMIdata.G_Signatur&quot;\*CHARFORMAT ">
            <w:r w:rsidR="00B40BC6" w:rsidRPr="00EE77AF">
              <w:instrText>CMIdata.G_Signatur</w:instrText>
            </w:r>
          </w:fldSimple>
          <w:r w:rsidRPr="00EE77AF">
            <w:instrText xml:space="preserve"> / </w:instrText>
          </w:r>
          <w:fldSimple w:instr=" DOCPROPERTY &quot;CMIdata.Dok_Titel&quot;\*CHARFORMAT ">
            <w:r w:rsidR="00B40BC6" w:rsidRPr="00EE77AF">
              <w:instrText>CMIdata.Dok_Titel</w:instrText>
            </w:r>
          </w:fldSimple>
          <w:r w:rsidRPr="00EE77AF">
            <w:instrText xml:space="preserve">" \* MERGEFORMAT </w:instrText>
          </w:r>
          <w:r w:rsidRPr="00EE77AF">
            <w:fldChar w:fldCharType="end"/>
          </w:r>
          <w:bookmarkEnd w:id="0"/>
          <w:bookmarkEnd w:id="1"/>
        </w:p>
      </w:tc>
      <w:tc>
        <w:tcPr>
          <w:tcW w:w="2952" w:type="dxa"/>
        </w:tcPr>
        <w:p w:rsidR="003162E0" w:rsidRPr="00EE77AF" w:rsidRDefault="0091605A" w:rsidP="006B1ACE">
          <w:pPr>
            <w:pStyle w:val="Fusszeile-Seite"/>
            <w:rPr>
              <w:lang w:eastAsia="de-DE"/>
            </w:rPr>
          </w:pP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NUMPAGES </w:instrText>
          </w:r>
          <w:r w:rsidRPr="00EE77AF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instrText>2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&gt; "1"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"Doc.Page"\*CHARFORMAT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"" "Seite"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"Doc.Page"\*CHARFORMAT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"Doc.Page" "Seite"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"Doc.Page"\*CHARFORMAT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noProof/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instrText>Seite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PAGE </w:instrText>
          </w:r>
          <w:r w:rsidRPr="00EE77AF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instrText>1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"Doc.of"\*CHARFORMAT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"" "von"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IF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"Doc.of"\*CHARFORMAT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= "Doc.of" "von" "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DOCPROPERTY "Doc.of"\*CHARFORMAT </w:instrText>
          </w:r>
          <w:r w:rsidRPr="00EE77AF"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" </w:instrText>
          </w:r>
          <w:r w:rsidRPr="00EE77AF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instrText>von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 xml:space="preserve"> </w:instrText>
          </w:r>
          <w:r w:rsidRPr="00EE77AF">
            <w:rPr>
              <w:lang w:eastAsia="de-DE"/>
            </w:rPr>
            <w:fldChar w:fldCharType="begin"/>
          </w:r>
          <w:r w:rsidRPr="00EE77AF">
            <w:rPr>
              <w:lang w:eastAsia="de-DE"/>
            </w:rPr>
            <w:instrText xml:space="preserve"> NUMPAGES </w:instrText>
          </w:r>
          <w:r w:rsidRPr="00EE77AF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instrText>2</w:instrText>
          </w:r>
          <w:r w:rsidRPr="00EE77AF">
            <w:rPr>
              <w:lang w:eastAsia="de-DE"/>
            </w:rPr>
            <w:fldChar w:fldCharType="end"/>
          </w:r>
          <w:r w:rsidRPr="00EE77AF">
            <w:rPr>
              <w:lang w:eastAsia="de-DE"/>
            </w:rPr>
            <w:instrText>"" "</w:instrText>
          </w:r>
          <w:r w:rsidRPr="00EE77AF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t>Seite</w:t>
          </w:r>
          <w:r w:rsidR="00601CE5" w:rsidRPr="00EE77AF">
            <w:rPr>
              <w:noProof/>
              <w:lang w:eastAsia="de-DE"/>
            </w:rPr>
            <w:t xml:space="preserve"> </w:t>
          </w:r>
          <w:r w:rsidR="00601CE5">
            <w:rPr>
              <w:noProof/>
              <w:lang w:eastAsia="de-DE"/>
            </w:rPr>
            <w:t>1</w:t>
          </w:r>
          <w:r w:rsidR="00601CE5" w:rsidRPr="00EE77AF">
            <w:rPr>
              <w:noProof/>
              <w:lang w:eastAsia="de-DE"/>
            </w:rPr>
            <w:t xml:space="preserve"> </w:t>
          </w:r>
          <w:r w:rsidR="00601CE5">
            <w:rPr>
              <w:noProof/>
              <w:lang w:eastAsia="de-DE"/>
            </w:rPr>
            <w:t>von</w:t>
          </w:r>
          <w:r w:rsidR="00601CE5" w:rsidRPr="00EE77AF">
            <w:rPr>
              <w:noProof/>
              <w:lang w:eastAsia="de-DE"/>
            </w:rPr>
            <w:t xml:space="preserve"> </w:t>
          </w:r>
          <w:r w:rsidR="00601CE5">
            <w:rPr>
              <w:noProof/>
              <w:lang w:eastAsia="de-DE"/>
            </w:rPr>
            <w:t>2</w:t>
          </w:r>
          <w:r w:rsidRPr="00EE77AF">
            <w:rPr>
              <w:lang w:eastAsia="de-DE"/>
            </w:rPr>
            <w:fldChar w:fldCharType="end"/>
          </w:r>
        </w:p>
      </w:tc>
    </w:tr>
    <w:tr w:rsidR="00955118" w:rsidRPr="00EE77AF" w:rsidTr="00B719C0">
      <w:tc>
        <w:tcPr>
          <w:tcW w:w="11110" w:type="dxa"/>
          <w:vAlign w:val="center"/>
        </w:tcPr>
        <w:p w:rsidR="003162E0" w:rsidRPr="00EE77AF" w:rsidRDefault="003162E0" w:rsidP="009D192C">
          <w:pPr>
            <w:pStyle w:val="Fusszeile-Pfad"/>
            <w:rPr>
              <w:color w:val="auto"/>
              <w:szCs w:val="12"/>
            </w:rPr>
          </w:pPr>
          <w:bookmarkStart w:id="2" w:name="FusszeileErsteSeite" w:colFirst="0" w:colLast="0"/>
        </w:p>
      </w:tc>
      <w:tc>
        <w:tcPr>
          <w:tcW w:w="2952" w:type="dxa"/>
        </w:tcPr>
        <w:p w:rsidR="003162E0" w:rsidRPr="00EE77AF" w:rsidRDefault="003162E0" w:rsidP="009D192C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2"/>
  </w:tbl>
  <w:p w:rsidR="003162E0" w:rsidRPr="00EE77AF" w:rsidRDefault="003162E0" w:rsidP="009D192C">
    <w:pPr>
      <w:rPr>
        <w:sz w:val="2"/>
        <w:szCs w:val="2"/>
      </w:rPr>
    </w:pPr>
  </w:p>
  <w:p w:rsidR="003162E0" w:rsidRPr="00EE77AF" w:rsidRDefault="003162E0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Default="003162E0">
    <w:pPr>
      <w:rPr>
        <w:sz w:val="2"/>
      </w:rPr>
    </w:pPr>
  </w:p>
  <w:tbl>
    <w:tblPr>
      <w:tblW w:w="1406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110"/>
      <w:gridCol w:w="2952"/>
    </w:tblGrid>
    <w:tr w:rsidR="00955118" w:rsidTr="00B719C0">
      <w:trPr>
        <w:trHeight w:val="130"/>
      </w:trPr>
      <w:tc>
        <w:tcPr>
          <w:tcW w:w="11110" w:type="dxa"/>
          <w:vAlign w:val="center"/>
        </w:tcPr>
        <w:p w:rsidR="003162E0" w:rsidRPr="009C1822" w:rsidRDefault="0091605A" w:rsidP="006B1ACE">
          <w:pPr>
            <w:pStyle w:val="Fusszeile"/>
            <w:rPr>
              <w:noProof/>
              <w:lang w:val="en-US" w:eastAsia="de-DE"/>
            </w:rPr>
          </w:pP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IF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"CMIdata.G_Signatur"\*CHARFORMAT 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= "" "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IF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"CMIdata.G_Laufnummer"\*CHARFORMAT 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= "" "" "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"CMIdata.G_Laufnummer"\*CHARFORMAT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Pr="009C1822">
            <w:rPr>
              <w:noProof/>
              <w:lang w:val="en-US" w:eastAsia="de-DE"/>
            </w:rPr>
            <w:instrText>CMIdata.G_Laufnummer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/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"CMIdata.Dok_Titel"\*CHARFORMAT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Pr="009C1822">
            <w:rPr>
              <w:noProof/>
              <w:lang w:val="en-US" w:eastAsia="de-DE"/>
            </w:rPr>
            <w:instrText>CMIdata.Dok_Titel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" \* MERGEFORMAT 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>" "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"CMIdata.G_Signatur"\*CHARFORMAT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="00B40BC6">
            <w:rPr>
              <w:noProof/>
              <w:lang w:val="en-US" w:eastAsia="de-DE"/>
            </w:rPr>
            <w:instrText>CMIdata.G_Signatur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 / </w:instrText>
          </w:r>
          <w:r w:rsidRPr="009B4CDD">
            <w:rPr>
              <w:noProof/>
              <w:lang w:eastAsia="de-DE"/>
            </w:rPr>
            <w:fldChar w:fldCharType="begin"/>
          </w:r>
          <w:r w:rsidRPr="009C1822">
            <w:rPr>
              <w:noProof/>
              <w:lang w:val="en-US" w:eastAsia="de-DE"/>
            </w:rPr>
            <w:instrText xml:space="preserve"> DOCPROPERTY "CMIdata.Dok_Titel"\*CHARFORMAT </w:instrText>
          </w:r>
          <w:r w:rsidRPr="009B4CDD">
            <w:rPr>
              <w:noProof/>
              <w:lang w:eastAsia="de-DE"/>
            </w:rPr>
            <w:fldChar w:fldCharType="separate"/>
          </w:r>
          <w:r w:rsidR="00B40BC6">
            <w:rPr>
              <w:noProof/>
              <w:lang w:val="en-US" w:eastAsia="de-DE"/>
            </w:rPr>
            <w:instrText>CMIdata.Dok_Titel</w:instrText>
          </w:r>
          <w:r w:rsidRPr="009B4CDD">
            <w:rPr>
              <w:noProof/>
              <w:lang w:eastAsia="de-DE"/>
            </w:rPr>
            <w:fldChar w:fldCharType="end"/>
          </w:r>
          <w:r w:rsidRPr="009C1822">
            <w:rPr>
              <w:noProof/>
              <w:lang w:val="en-US" w:eastAsia="de-DE"/>
            </w:rPr>
            <w:instrText xml:space="preserve">" \* MERGEFORMAT </w:instrText>
          </w:r>
          <w:r w:rsidRPr="009B4CDD">
            <w:rPr>
              <w:noProof/>
              <w:lang w:eastAsia="de-DE"/>
            </w:rPr>
            <w:fldChar w:fldCharType="end"/>
          </w:r>
        </w:p>
      </w:tc>
      <w:tc>
        <w:tcPr>
          <w:tcW w:w="2952" w:type="dxa"/>
        </w:tcPr>
        <w:p w:rsidR="003162E0" w:rsidRPr="009B4CDD" w:rsidRDefault="0091605A" w:rsidP="006B1ACE">
          <w:pPr>
            <w:pStyle w:val="Fusszeile-Seite"/>
            <w:rPr>
              <w:noProof/>
              <w:lang w:eastAsia="de-DE"/>
            </w:rPr>
          </w:pPr>
          <w:r>
            <w:rPr>
              <w:lang w:eastAsia="de-DE"/>
            </w:rPr>
            <w:fldChar w:fldCharType="begin"/>
          </w:r>
          <w:r>
            <w:rPr>
              <w:lang w:eastAsia="de-DE"/>
            </w:rPr>
            <w:instrText xml:space="preserve"> DOCPROPERTY "Doc.Page"\*CHARFORMAT </w:instrText>
          </w:r>
          <w:r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t>Seite</w:t>
          </w:r>
          <w:r>
            <w:rPr>
              <w:lang w:eastAsia="de-DE"/>
            </w:rPr>
            <w:fldChar w:fldCharType="end"/>
          </w:r>
          <w:r>
            <w:rPr>
              <w:lang w:eastAsia="de-DE"/>
            </w:rPr>
            <w:t xml:space="preserve"> </w:t>
          </w:r>
          <w:r>
            <w:rPr>
              <w:lang w:eastAsia="de-DE"/>
            </w:rPr>
            <w:fldChar w:fldCharType="begin"/>
          </w:r>
          <w:r>
            <w:rPr>
              <w:lang w:eastAsia="de-DE"/>
            </w:rPr>
            <w:instrText xml:space="preserve"> PAGE </w:instrText>
          </w:r>
          <w:r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t>2</w:t>
          </w:r>
          <w:r>
            <w:rPr>
              <w:lang w:eastAsia="de-DE"/>
            </w:rPr>
            <w:fldChar w:fldCharType="end"/>
          </w:r>
          <w:r>
            <w:rPr>
              <w:lang w:eastAsia="de-DE"/>
            </w:rPr>
            <w:t xml:space="preserve"> </w:t>
          </w:r>
          <w:r>
            <w:rPr>
              <w:lang w:eastAsia="de-DE"/>
            </w:rPr>
            <w:fldChar w:fldCharType="begin"/>
          </w:r>
          <w:r>
            <w:rPr>
              <w:lang w:eastAsia="de-DE"/>
            </w:rPr>
            <w:instrText xml:space="preserve"> DOCPROPERTY "Doc.of"\*CHARFORMAT </w:instrText>
          </w:r>
          <w:r>
            <w:rPr>
              <w:lang w:eastAsia="de-DE"/>
            </w:rPr>
            <w:fldChar w:fldCharType="separate"/>
          </w:r>
          <w:r w:rsidR="00EE77AF">
            <w:rPr>
              <w:lang w:eastAsia="de-DE"/>
            </w:rPr>
            <w:t>von</w:t>
          </w:r>
          <w:r>
            <w:rPr>
              <w:lang w:eastAsia="de-DE"/>
            </w:rPr>
            <w:fldChar w:fldCharType="end"/>
          </w:r>
          <w:r>
            <w:rPr>
              <w:lang w:eastAsia="de-DE"/>
            </w:rPr>
            <w:t xml:space="preserve"> </w:t>
          </w:r>
          <w:r w:rsidR="002E0845">
            <w:rPr>
              <w:lang w:eastAsia="de-DE"/>
            </w:rPr>
            <w:fldChar w:fldCharType="begin"/>
          </w:r>
          <w:r w:rsidR="002E0845">
            <w:rPr>
              <w:lang w:eastAsia="de-DE"/>
            </w:rPr>
            <w:instrText xml:space="preserve"> NUMPAGES  \* Arabic  \* MERGEFORMAT </w:instrText>
          </w:r>
          <w:r w:rsidR="002E0845">
            <w:rPr>
              <w:lang w:eastAsia="de-DE"/>
            </w:rPr>
            <w:fldChar w:fldCharType="separate"/>
          </w:r>
          <w:r w:rsidR="00601CE5">
            <w:rPr>
              <w:noProof/>
              <w:lang w:eastAsia="de-DE"/>
            </w:rPr>
            <w:t>2</w:t>
          </w:r>
          <w:r w:rsidR="002E0845">
            <w:rPr>
              <w:lang w:eastAsia="de-DE"/>
            </w:rPr>
            <w:fldChar w:fldCharType="end"/>
          </w:r>
        </w:p>
      </w:tc>
    </w:tr>
    <w:tr w:rsidR="00955118" w:rsidTr="00B719C0">
      <w:trPr>
        <w:trHeight w:val="102"/>
      </w:trPr>
      <w:tc>
        <w:tcPr>
          <w:tcW w:w="11110" w:type="dxa"/>
          <w:vAlign w:val="center"/>
        </w:tcPr>
        <w:p w:rsidR="003162E0" w:rsidRPr="009B4CDD" w:rsidRDefault="003162E0" w:rsidP="003D54DA">
          <w:pPr>
            <w:pStyle w:val="Fusszeile-Pfad"/>
            <w:rPr>
              <w:lang w:eastAsia="de-DE"/>
            </w:rPr>
          </w:pPr>
          <w:bookmarkStart w:id="4" w:name="FusszeileFolgeseiten" w:colFirst="0" w:colLast="0"/>
        </w:p>
      </w:tc>
      <w:tc>
        <w:tcPr>
          <w:tcW w:w="2952" w:type="dxa"/>
        </w:tcPr>
        <w:p w:rsidR="003162E0" w:rsidRPr="003D54DA" w:rsidRDefault="003162E0" w:rsidP="009D192C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4"/>
  </w:tbl>
  <w:p w:rsidR="003162E0" w:rsidRDefault="003162E0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Pr="00D606DF" w:rsidRDefault="0091605A">
    <w:pPr>
      <w:rPr>
        <w:lang w:val="en-US"/>
      </w:rPr>
    </w:pPr>
    <w:r>
      <w:fldChar w:fldCharType="begin"/>
    </w:r>
    <w:r w:rsidRPr="00D606DF">
      <w:rPr>
        <w:lang w:val="en-US"/>
      </w:rPr>
      <w:instrText xml:space="preserve"> if </w:instrText>
    </w:r>
    <w:r>
      <w:fldChar w:fldCharType="begin"/>
    </w:r>
    <w:r w:rsidRPr="00D606DF">
      <w:rPr>
        <w:lang w:val="en-US"/>
      </w:rPr>
      <w:instrText xml:space="preserve"> DOCPROPERTY "Outputprofile.Internal.Draft"\*CHARFORMAT \&lt;OawJumpToField value=0/&gt;</w:instrText>
    </w:r>
    <w:r>
      <w:fldChar w:fldCharType="separate"/>
    </w:r>
    <w:r w:rsidR="00EE77AF">
      <w:rPr>
        <w:b/>
        <w:bCs/>
        <w:lang w:val="de-DE"/>
      </w:rPr>
      <w:instrText>Fehler! Unbekannter Name für Dokument-Eigenschaft.</w:instrText>
    </w:r>
    <w:r>
      <w:fldChar w:fldCharType="end"/>
    </w:r>
    <w:r w:rsidRPr="00D606DF">
      <w:rPr>
        <w:lang w:val="en-US"/>
      </w:rPr>
      <w:instrText xml:space="preserve"> = "" "" "</w:instrText>
    </w:r>
    <w:r>
      <w:fldChar w:fldCharType="begin"/>
    </w:r>
    <w:r>
      <w:instrText xml:space="preserve"> DATE  \@ "dd.MM.yyyy, HH:mm:ss"  \* CHARFORMAT \&lt;OawJumpToField value=0/&gt;</w:instrText>
    </w:r>
    <w:r>
      <w:fldChar w:fldCharType="separate"/>
    </w:r>
    <w:r w:rsidR="00601CE5">
      <w:rPr>
        <w:noProof/>
      </w:rPr>
      <w:instrText>24.02.2025, 08:26:27</w:instrText>
    </w:r>
    <w:r>
      <w:fldChar w:fldCharType="end"/>
    </w:r>
    <w:r w:rsidRPr="00D606DF">
      <w:rPr>
        <w:lang w:val="en-US"/>
      </w:rPr>
      <w:instrText xml:space="preserve">, </w:instrText>
    </w:r>
    <w:r>
      <w:fldChar w:fldCharType="begin"/>
    </w:r>
    <w:r w:rsidRPr="00D606DF">
      <w:rPr>
        <w:lang w:val="en-US"/>
      </w:rPr>
      <w:instrText xml:space="preserve"> FILENAME  \p  \* MERGEFORMAT </w:instrText>
    </w:r>
    <w:r>
      <w:fldChar w:fldCharType="separate"/>
    </w:r>
    <w:r w:rsidR="00EE77AF">
      <w:rPr>
        <w:noProof/>
        <w:lang w:val="en-US"/>
      </w:rPr>
      <w:instrText>Dokument5</w:instrText>
    </w:r>
    <w:r>
      <w:fldChar w:fldCharType="end"/>
    </w:r>
    <w:r w:rsidRPr="00D606DF">
      <w:rPr>
        <w:lang w:val="en-US"/>
      </w:rPr>
      <w:instrText>" \&lt;OawJumpToField value=0/&gt;</w:instrText>
    </w:r>
    <w:r>
      <w:fldChar w:fldCharType="separate"/>
    </w:r>
    <w:r w:rsidR="00601CE5">
      <w:rPr>
        <w:noProof/>
      </w:rPr>
      <w:t>24.02.2025, 08:26:27</w:t>
    </w:r>
    <w:r w:rsidR="00601CE5" w:rsidRPr="00D606DF">
      <w:rPr>
        <w:noProof/>
        <w:lang w:val="en-US"/>
      </w:rPr>
      <w:t xml:space="preserve">, </w:t>
    </w:r>
    <w:r w:rsidR="00601CE5">
      <w:rPr>
        <w:noProof/>
        <w:lang w:val="en-US"/>
      </w:rPr>
      <w:t>Dokument5</w:t>
    </w:r>
    <w:r>
      <w:fldChar w:fldCharType="end"/>
    </w:r>
    <w:r>
      <w:fldChar w:fldCharType="begin"/>
    </w:r>
    <w:r w:rsidRPr="00D606DF">
      <w:rPr>
        <w:lang w:val="en-US"/>
      </w:rPr>
      <w:instrText xml:space="preserve"> if </w:instrText>
    </w:r>
    <w:r>
      <w:fldChar w:fldCharType="begin"/>
    </w:r>
    <w:r w:rsidRPr="00D606DF">
      <w:rPr>
        <w:lang w:val="en-US"/>
      </w:rPr>
      <w:instrText xml:space="preserve"> DOCPROPERTY "Outputprofile.Internal.Original"\*CHARFORMAT \&lt;OawJumpToField value=0/&gt;</w:instrText>
    </w:r>
    <w:r>
      <w:fldChar w:fldCharType="separate"/>
    </w:r>
    <w:r w:rsidR="00EE77AF">
      <w:rPr>
        <w:b/>
        <w:bCs/>
        <w:lang w:val="de-DE"/>
      </w:rPr>
      <w:instrText>Fehler! Unbekannter Name für Dokument-Eigenschaft.</w:instrText>
    </w:r>
    <w:r>
      <w:fldChar w:fldCharType="end"/>
    </w:r>
    <w:r w:rsidRPr="00D606DF">
      <w:rPr>
        <w:lang w:val="en-US"/>
      </w:rPr>
      <w:instrText xml:space="preserve"> = "" "" "</w:instrText>
    </w:r>
    <w:r>
      <w:fldChar w:fldCharType="begin"/>
    </w:r>
    <w:r>
      <w:instrText xml:space="preserve"> DATE  \@ "dd.MM.yyyy"  \* CHARFORMAT \&lt;OawJumpToField value=0/&gt;</w:instrText>
    </w:r>
    <w:r>
      <w:fldChar w:fldCharType="separate"/>
    </w:r>
    <w:r w:rsidR="00601CE5">
      <w:rPr>
        <w:noProof/>
      </w:rPr>
      <w:instrText>24.02.2025</w:instrText>
    </w:r>
    <w:r>
      <w:fldChar w:fldCharType="end"/>
    </w:r>
    <w:r w:rsidRPr="00D606DF">
      <w:rPr>
        <w:lang w:val="en-US"/>
      </w:rPr>
      <w:instrText xml:space="preserve">, </w:instrText>
    </w:r>
    <w:r>
      <w:fldChar w:fldCharType="begin"/>
    </w:r>
    <w:r w:rsidRPr="00D606DF">
      <w:rPr>
        <w:lang w:val="en-US"/>
      </w:rPr>
      <w:instrText xml:space="preserve"> FILENAME  \p  \* MERGEFORMAT </w:instrText>
    </w:r>
    <w:r>
      <w:fldChar w:fldCharType="separate"/>
    </w:r>
    <w:r w:rsidR="00EE77AF">
      <w:rPr>
        <w:noProof/>
        <w:lang w:val="en-US"/>
      </w:rPr>
      <w:instrText>Dokument5</w:instrText>
    </w:r>
    <w:r>
      <w:fldChar w:fldCharType="end"/>
    </w:r>
    <w:r w:rsidRPr="00D606DF">
      <w:rPr>
        <w:lang w:val="en-US"/>
      </w:rPr>
      <w:instrText>" \&lt;OawJumpToField value=0/&gt;</w:instrText>
    </w:r>
    <w:r>
      <w:fldChar w:fldCharType="separate"/>
    </w:r>
    <w:r w:rsidR="00601CE5">
      <w:rPr>
        <w:noProof/>
      </w:rPr>
      <w:t>24.02.2025</w:t>
    </w:r>
    <w:r w:rsidR="00601CE5" w:rsidRPr="00D606DF">
      <w:rPr>
        <w:noProof/>
        <w:lang w:val="en-US"/>
      </w:rPr>
      <w:t xml:space="preserve">, </w:t>
    </w:r>
    <w:r w:rsidR="00601CE5">
      <w:rPr>
        <w:noProof/>
        <w:lang w:val="en-US"/>
      </w:rPr>
      <w:t>Dokument5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7AF" w:rsidRPr="00EE77AF" w:rsidRDefault="00EE77AF">
      <w:r w:rsidRPr="00EE77AF">
        <w:separator/>
      </w:r>
    </w:p>
  </w:footnote>
  <w:footnote w:type="continuationSeparator" w:id="0">
    <w:p w:rsidR="00EE77AF" w:rsidRPr="00EE77AF" w:rsidRDefault="00EE77AF">
      <w:r w:rsidRPr="00EE77AF">
        <w:continuationSeparator/>
      </w:r>
    </w:p>
  </w:footnote>
  <w:footnote w:id="1">
    <w:p w:rsidR="002B5EF5" w:rsidRDefault="002B5EF5" w:rsidP="002B5EF5">
      <w:pPr>
        <w:pStyle w:val="Funotentext"/>
      </w:pPr>
      <w:r>
        <w:rPr>
          <w:rStyle w:val="Funotenzeichen"/>
        </w:rPr>
        <w:footnoteRef/>
      </w:r>
      <w:r>
        <w:t xml:space="preserve"> Aussagen zu den Wirkungsindikatoren sind im Zwischenbericht fakultativ. Erst im Schlussbericht sind diese definitiv auszuweisen.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Pr="00EE77AF" w:rsidRDefault="00EE77AF" w:rsidP="00EE77AF">
    <w:pPr>
      <w:tabs>
        <w:tab w:val="left" w:pos="1152"/>
      </w:tabs>
    </w:pPr>
    <w:r w:rsidRPr="00EE77AF">
      <w:rPr>
        <w:noProof/>
      </w:rPr>
      <w:drawing>
        <wp:anchor distT="0" distB="0" distL="114300" distR="114300" simplePos="0" relativeHeight="251660288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259840"/>
          <wp:effectExtent l="0" t="0" r="0" b="0"/>
          <wp:wrapNone/>
          <wp:docPr id="1" name="7401f677-c251-4088-9615-527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605A" w:rsidRPr="00EE77AF">
      <w:t> </w:t>
    </w:r>
  </w:p>
  <w:p w:rsidR="003162E0" w:rsidRPr="00EE77AF" w:rsidRDefault="0091605A" w:rsidP="009D192C">
    <w:r w:rsidRPr="00EE77AF">
      <w:rPr>
        <w:noProof/>
      </w:rPr>
      <w:drawing>
        <wp:anchor distT="0" distB="0" distL="114300" distR="114300" simplePos="0" relativeHeight="251658240" behindDoc="1" locked="1" layoutInCell="1" hidden="1" allowOverlap="1">
          <wp:simplePos x="0" y="0"/>
          <wp:positionH relativeFrom="margin">
            <wp:posOffset>7606665</wp:posOffset>
          </wp:positionH>
          <wp:positionV relativeFrom="paragraph">
            <wp:posOffset>-450850</wp:posOffset>
          </wp:positionV>
          <wp:extent cx="1619250" cy="1016000"/>
          <wp:effectExtent l="0" t="0" r="0" b="0"/>
          <wp:wrapNone/>
          <wp:docPr id="5" name="4351c257-1a39-473f-b219-95b6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051046" name="4351c257-1a39-473f-b219-95b6" hidden="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0" cy="10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E77AF">
      <w:t> </w:t>
    </w:r>
  </w:p>
  <w:p w:rsidR="003162E0" w:rsidRPr="00EE77AF" w:rsidRDefault="0091605A" w:rsidP="009D192C">
    <w:pPr>
      <w:rPr>
        <w:color w:val="000000"/>
        <w:sz w:val="2"/>
        <w:szCs w:val="2"/>
      </w:rPr>
    </w:pPr>
    <w:r w:rsidRPr="00EE77AF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Pr="0051144A" w:rsidRDefault="003162E0" w:rsidP="009D192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E0" w:rsidRDefault="003162E0">
    <w:pPr>
      <w:spacing w:line="20" w:lineRule="exact"/>
      <w:rPr>
        <w:sz w:val="2"/>
        <w:szCs w:val="2"/>
      </w:rPr>
    </w:pPr>
  </w:p>
  <w:p w:rsidR="003162E0" w:rsidRPr="00473DA5" w:rsidRDefault="0091605A">
    <w:pPr>
      <w:rPr>
        <w:color w:val="000000"/>
        <w:sz w:val="2"/>
        <w:szCs w:val="2"/>
      </w:rPr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5AA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5CA8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2E02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4CD6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DAB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F68A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94EA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4250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688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943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2125D"/>
    <w:multiLevelType w:val="multilevel"/>
    <w:tmpl w:val="63785862"/>
    <w:lvl w:ilvl="0">
      <w:start w:val="1"/>
      <w:numFmt w:val="bullet"/>
      <w:pStyle w:val="ListWithCheckboxes"/>
      <w:lvlText w:val="□"/>
      <w:lvlJc w:val="left"/>
      <w:pPr>
        <w:ind w:left="360" w:hanging="360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□"/>
      <w:lvlJc w:val="left"/>
      <w:pPr>
        <w:ind w:left="1800" w:hanging="360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□"/>
      <w:lvlJc w:val="left"/>
      <w:pPr>
        <w:ind w:left="2160" w:hanging="360"/>
      </w:pPr>
      <w:rPr>
        <w:rFonts w:ascii="Arial" w:hAnsi="Arial" w:hint="default"/>
        <w:color w:val="auto"/>
        <w:sz w:val="22"/>
      </w:rPr>
    </w:lvl>
    <w:lvl w:ilvl="6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  <w:color w:val="auto"/>
        <w:sz w:val="22"/>
      </w:rPr>
    </w:lvl>
    <w:lvl w:ilvl="7">
      <w:start w:val="1"/>
      <w:numFmt w:val="bullet"/>
      <w:lvlText w:val="□"/>
      <w:lvlJc w:val="left"/>
      <w:pPr>
        <w:ind w:left="2880" w:hanging="360"/>
      </w:pPr>
      <w:rPr>
        <w:rFonts w:ascii="Arial" w:hAnsi="Arial" w:hint="default"/>
        <w:color w:val="auto"/>
        <w:sz w:val="22"/>
      </w:rPr>
    </w:lvl>
    <w:lvl w:ilvl="8">
      <w:start w:val="1"/>
      <w:numFmt w:val="bullet"/>
      <w:lvlText w:val="□"/>
      <w:lvlJc w:val="left"/>
      <w:pPr>
        <w:ind w:left="3240" w:hanging="360"/>
      </w:pPr>
      <w:rPr>
        <w:rFonts w:ascii="Arial" w:hAnsi="Arial" w:hint="default"/>
        <w:color w:val="auto"/>
        <w:sz w:val="22"/>
      </w:rPr>
    </w:lvl>
  </w:abstractNum>
  <w:abstractNum w:abstractNumId="11" w15:restartNumberingAfterBreak="0">
    <w:nsid w:val="2B436004"/>
    <w:multiLevelType w:val="multilevel"/>
    <w:tmpl w:val="7D28F6D0"/>
    <w:lvl w:ilvl="0">
      <w:start w:val="1"/>
      <w:numFmt w:val="decimal"/>
      <w:pStyle w:val="ListLevelsWithNumbers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2" w15:restartNumberingAfterBreak="0">
    <w:nsid w:val="3A05210B"/>
    <w:multiLevelType w:val="multilevel"/>
    <w:tmpl w:val="AD2ACB22"/>
    <w:lvl w:ilvl="0">
      <w:start w:val="1"/>
      <w:numFmt w:val="lowerLetter"/>
      <w:pStyle w:val="ListWithLetters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3" w15:restartNumberingAfterBreak="0">
    <w:nsid w:val="3BAA2F24"/>
    <w:multiLevelType w:val="hybridMultilevel"/>
    <w:tmpl w:val="CA9C5874"/>
    <w:lvl w:ilvl="0" w:tplc="5A56064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plc="3F52BF42" w:tentative="1">
      <w:start w:val="1"/>
      <w:numFmt w:val="lowerLetter"/>
      <w:lvlText w:val="%2."/>
      <w:lvlJc w:val="left"/>
      <w:pPr>
        <w:ind w:left="1440" w:hanging="360"/>
      </w:pPr>
    </w:lvl>
    <w:lvl w:ilvl="2" w:tplc="F9CA567C" w:tentative="1">
      <w:start w:val="1"/>
      <w:numFmt w:val="lowerRoman"/>
      <w:lvlText w:val="%3."/>
      <w:lvlJc w:val="right"/>
      <w:pPr>
        <w:ind w:left="2160" w:hanging="180"/>
      </w:pPr>
    </w:lvl>
    <w:lvl w:ilvl="3" w:tplc="4CA85F00" w:tentative="1">
      <w:start w:val="1"/>
      <w:numFmt w:val="decimal"/>
      <w:lvlText w:val="%4."/>
      <w:lvlJc w:val="left"/>
      <w:pPr>
        <w:ind w:left="2880" w:hanging="360"/>
      </w:pPr>
    </w:lvl>
    <w:lvl w:ilvl="4" w:tplc="D64EFC10" w:tentative="1">
      <w:start w:val="1"/>
      <w:numFmt w:val="lowerLetter"/>
      <w:lvlText w:val="%5."/>
      <w:lvlJc w:val="left"/>
      <w:pPr>
        <w:ind w:left="3600" w:hanging="360"/>
      </w:pPr>
    </w:lvl>
    <w:lvl w:ilvl="5" w:tplc="B77472D2" w:tentative="1">
      <w:start w:val="1"/>
      <w:numFmt w:val="lowerRoman"/>
      <w:lvlText w:val="%6."/>
      <w:lvlJc w:val="right"/>
      <w:pPr>
        <w:ind w:left="4320" w:hanging="180"/>
      </w:pPr>
    </w:lvl>
    <w:lvl w:ilvl="6" w:tplc="785E145C" w:tentative="1">
      <w:start w:val="1"/>
      <w:numFmt w:val="decimal"/>
      <w:lvlText w:val="%7."/>
      <w:lvlJc w:val="left"/>
      <w:pPr>
        <w:ind w:left="5040" w:hanging="360"/>
      </w:pPr>
    </w:lvl>
    <w:lvl w:ilvl="7" w:tplc="5AC6ED10" w:tentative="1">
      <w:start w:val="1"/>
      <w:numFmt w:val="lowerLetter"/>
      <w:lvlText w:val="%8."/>
      <w:lvlJc w:val="left"/>
      <w:pPr>
        <w:ind w:left="5760" w:hanging="360"/>
      </w:pPr>
    </w:lvl>
    <w:lvl w:ilvl="8" w:tplc="22149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22A9B"/>
    <w:multiLevelType w:val="multilevel"/>
    <w:tmpl w:val="B91629D6"/>
    <w:lvl w:ilvl="0">
      <w:start w:val="1"/>
      <w:numFmt w:val="bullet"/>
      <w:pStyle w:val="ListWithSymbols"/>
      <w:lvlText w:val="–"/>
      <w:lvlJc w:val="left"/>
      <w:pPr>
        <w:ind w:left="360" w:hanging="360"/>
      </w:pPr>
      <w:rPr>
        <w:rFonts w:ascii="Ubuntu" w:hAnsi="Ubuntu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2"/>
        </w:tabs>
        <w:ind w:left="2552" w:hanging="42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5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15" w15:restartNumberingAfterBreak="0">
    <w:nsid w:val="4320697C"/>
    <w:multiLevelType w:val="multilevel"/>
    <w:tmpl w:val="2BEEAF4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3A84525"/>
    <w:multiLevelType w:val="hybridMultilevel"/>
    <w:tmpl w:val="6C9E5594"/>
    <w:lvl w:ilvl="0" w:tplc="3F4E062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EC0AF18" w:tentative="1">
      <w:start w:val="1"/>
      <w:numFmt w:val="lowerLetter"/>
      <w:lvlText w:val="%2."/>
      <w:lvlJc w:val="left"/>
      <w:pPr>
        <w:ind w:left="1440" w:hanging="360"/>
      </w:pPr>
    </w:lvl>
    <w:lvl w:ilvl="2" w:tplc="DEE6A3EE" w:tentative="1">
      <w:start w:val="1"/>
      <w:numFmt w:val="lowerRoman"/>
      <w:lvlText w:val="%3."/>
      <w:lvlJc w:val="right"/>
      <w:pPr>
        <w:ind w:left="2160" w:hanging="180"/>
      </w:pPr>
    </w:lvl>
    <w:lvl w:ilvl="3" w:tplc="93FEED9C" w:tentative="1">
      <w:start w:val="1"/>
      <w:numFmt w:val="decimal"/>
      <w:lvlText w:val="%4."/>
      <w:lvlJc w:val="left"/>
      <w:pPr>
        <w:ind w:left="2880" w:hanging="360"/>
      </w:pPr>
    </w:lvl>
    <w:lvl w:ilvl="4" w:tplc="354ABC12" w:tentative="1">
      <w:start w:val="1"/>
      <w:numFmt w:val="lowerLetter"/>
      <w:lvlText w:val="%5."/>
      <w:lvlJc w:val="left"/>
      <w:pPr>
        <w:ind w:left="3600" w:hanging="360"/>
      </w:pPr>
    </w:lvl>
    <w:lvl w:ilvl="5" w:tplc="ACCEDEAA" w:tentative="1">
      <w:start w:val="1"/>
      <w:numFmt w:val="lowerRoman"/>
      <w:lvlText w:val="%6."/>
      <w:lvlJc w:val="right"/>
      <w:pPr>
        <w:ind w:left="4320" w:hanging="180"/>
      </w:pPr>
    </w:lvl>
    <w:lvl w:ilvl="6" w:tplc="D8AE20A2" w:tentative="1">
      <w:start w:val="1"/>
      <w:numFmt w:val="decimal"/>
      <w:lvlText w:val="%7."/>
      <w:lvlJc w:val="left"/>
      <w:pPr>
        <w:ind w:left="5040" w:hanging="360"/>
      </w:pPr>
    </w:lvl>
    <w:lvl w:ilvl="7" w:tplc="5A861856" w:tentative="1">
      <w:start w:val="1"/>
      <w:numFmt w:val="lowerLetter"/>
      <w:lvlText w:val="%8."/>
      <w:lvlJc w:val="left"/>
      <w:pPr>
        <w:ind w:left="5760" w:hanging="360"/>
      </w:pPr>
    </w:lvl>
    <w:lvl w:ilvl="8" w:tplc="18387D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96E60"/>
    <w:multiLevelType w:val="multilevel"/>
    <w:tmpl w:val="8F5680D0"/>
    <w:lvl w:ilvl="0">
      <w:start w:val="1"/>
      <w:numFmt w:val="decimal"/>
      <w:pStyle w:val="ListWithNumbers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544"/>
        </w:tabs>
        <w:ind w:left="3544" w:hanging="9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CE2B91"/>
    <w:multiLevelType w:val="hybridMultilevel"/>
    <w:tmpl w:val="36BE7FA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6"/>
  </w:num>
  <w:num w:numId="5">
    <w:abstractNumId w:val="13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8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18. 02. 2020"/>
    <w:docVar w:name="Date.Format.Long.dateValue" w:val="39869"/>
    <w:docVar w:name="DocumentDate" w:val="18. 02. 2020"/>
    <w:docVar w:name="DocumentDate.dateValue" w:val="38047"/>
    <w:docVar w:name="MetaTool_officeatwork" w:val="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"/>
    <w:docVar w:name="OawAttachedTemplate" w:val="A4 quer mit Logo Kanton.ows"/>
    <w:docVar w:name="OawBuiltInDocProps" w:val="&lt;OawBuiltInDocProps&gt;&lt;default profileUID=&quot;0&quot;&gt;&lt;word&gt;&lt;keywords&gt;&lt;/keywords&gt;&lt;comments&gt;&lt;/comments&gt;&lt;fileName&gt;&lt;/fileName&gt;&lt;defaultPath&gt;&lt;/defaultPath&gt;&lt;hyperlinkBase&gt;&lt;/hyperlinkBase&gt;&lt;contentType&gt;&lt;/contentType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/word&gt;&lt;PDF&gt;&lt;keywords&gt;&lt;/keywords&gt;&lt;comments&gt;&lt;/comments&gt;&lt;fileName&gt;&lt;/fileName&gt;&lt;defaultPath&gt;&lt;/defaultPath&gt;&lt;hyperlinkBase&gt;&lt;/hyperlinkBase&gt;&lt;contentType&gt;&lt;/contentType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/PDF&gt;&lt;/default&gt;&lt;/OawBuiltInDocProps&gt;_x000d_"/>
    <w:docVar w:name="OawCreatedWithOfficeatworkVersion" w:val=" (4.15.1.8951)"/>
    <w:docVar w:name="OawCreatedWithProjectID" w:val="luchmaster"/>
    <w:docVar w:name="OawCreatedWithProjectVersion" w:val="305"/>
    <w:docVar w:name="oawDefinitionTmpl" w:val="&lt;document&gt;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Country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Outputprofile.Ex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43648299648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ave&quot; UID=&quot;2006121210441235887611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8432630012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10071914585275568157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080810958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555411985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ExternalSignature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rganisation.AddressB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1&quot;/&gt;&lt;/type&gt;&lt;/profile&gt;&lt;/OawDocProperty&gt;_x000d__x0009_&lt;OawDocProperty name=&quot;Organisation.AddressB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2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ContentTypeBracket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ntentTypeBrackets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/OawDocProperty&gt;_x000d__x0009_&lt;OawBookmark name=&quot;FusszeileErsteSeite&quot;&gt;&lt;profile type=&quot;default&quot; UID=&quot;&quot; sameAsDefault=&quot;0&quot;&gt;&lt;/profile&gt;&lt;/OawBookmark&gt;_x000d__x0009_&lt;OawBookmark name=&quot;FusszeileFolgeseiten&quot;&gt;&lt;profile type=&quot;default&quot; UID=&quot;&quot; sameAsDefault=&quot;0&quot;&gt;&lt;/profile&gt;&lt;/OawBookmark&gt;_x000d__x0009_&lt;OawDocProperty name=&quot;CMIdata.Dok_Titel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Dok_Titel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Organisation.AddressB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3&quot;/&gt;&lt;/type&gt;&lt;/profile&gt;&lt;/OawDocProperty&gt;_x000d__x0009_&lt;OawDocProperty name=&quot;Organisation.AddressB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4&quot;/&gt;&lt;/type&gt;&lt;/profile&gt;&lt;/OawDocProperty&gt;_x000d__x0009_&lt;OawDocProperty name=&quot;CustomField.ShowLogo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howLogos&quot;/&gt;&lt;/type&gt;&lt;/profile&gt;&lt;/OawDocProperty&gt;_x000d_&lt;/document&gt;_x000d_"/>
    <w:docVar w:name="OawDistributionEnabled" w:val="&lt;Profiles&gt;&lt;Distribution type=&quot;2&quot; UID=&quot;2010071914543648299648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DirectPhone|DirectFax|Name&quot;/&gt;&lt;profile type=&quot;default&quot; UID=&quot;&quot; sameAsDefault=&quot;0&quot;&gt;&lt;OawDocProperty name=&quot;Contactperson.DirectPhone&quot; field=&quot;DirectPhone&quot;/&gt;&lt;OawDocProperty name=&quot;Contactperson.DirectFax&quot; field=&quot;DirectFax&quot;/&gt;&lt;OawDocProperty name=&quot;Contactperson.Name&quot; field=&quot;Name&quot;/&gt;&lt;/profile&gt;&lt;/source&gt;"/>
    <w:docVar w:name="OawDocProp.2002122011014149059130932" w:val="&lt;source&gt;&lt;Fields List=&quot;AddressB1|AddressB2|Departement|AddressB3|AddressB4&quot;/&gt;&lt;profile type=&quot;default&quot; UID=&quot;&quot; sameAsDefault=&quot;0&quot;&gt;&lt;OawDocProperty name=&quot;Organisation.AddressB1&quot; field=&quot;AddressB1&quot;/&gt;&lt;OawDocProperty name=&quot;Organisation.AddressB2&quot; field=&quot;AddressB2&quot;/&gt;&lt;OawDocProperty name=&quot;Organisation.Departement&quot; field=&quot;Departement&quot;/&gt;&lt;OawDocProperty name=&quot;Organisation.AddressB3&quot; field=&quot;AddressB3&quot;/&gt;&lt;OawDocProperty name=&quot;Organisation.AddressB4&quot; field=&quot;AddressB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Date&quot; field=&quot;Doc.Date&quot;/&gt;&lt;OawDocProperty name=&quot;Doc.Page&quot; field=&quot;Doc.Page&quot;/&gt;&lt;OawDocProperty name=&quot;Doc.of&quot; field=&quot;Doc.of&quot;/&gt;&lt;OawDocProperty name=&quot;Doc.ContentTypeBrackets&quot; field=&quot;Doc.ContentTypeBrackets&quot;/&gt;&lt;/profile&gt;&lt;profile type=&quot;print&quot; UID=&quot;2010071914543648299648&quot; sameAsDefault=&quot;0&quot;&gt;&lt;SQL&gt;SELECT Value, UID FROM Data WHERE LCID = '%WhereLCID%';&lt;/SQL&gt;&lt;OawDocProperty name=&quot;Outputprofile.External&quot; field=&quot;Outputprofile.External&quot;/&gt;&lt;/profile&gt;&lt;profile type=&quot;send&quot; UID=&quot;2006120514175878093883&quot; sameAsDefault=&quot;0&quot;&gt;&lt;SQL&gt;SELECT Value, UID FROM Data WHERE LCID = '%WhereLCID%';&lt;/SQL&gt;&lt;OawDocProperty name=&quot;Outputprofile.External&quot; field=&quot;Outputprofile.External&quot;/&gt;&lt;/profile&gt;&lt;profile type=&quot;save&quot; UID=&quot;200612051440155604006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432630012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5275568157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05949584758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0808109584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5554119854&quot; sameAsDefault=&quot;0&quot;&gt;&lt;SQL&gt;SELECT Value, UID FROM Data WHERE LCID = '%WhereLCID%';&lt;/SQL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06120711380151760646&quot; sameAsDefault=&quot;0&quot;&gt;&lt;SQL&gt;SELECT Value, UID FROM Data WHERE LCID = '%WhereLCID%';&lt;/SQL&gt;&lt;OawDocProperty name=&quot;Outputprofile.ExternalSignature&quot; field=&quot;Outputprofile.ExternalSignature&quot;/&gt;&lt;/profile&gt;&lt;profile type=&quot;send&quot; UID=&quot;2006121210395821292110&quot; sameAsDefault=&quot;0&quot;&gt;&lt;SQL&gt;SELECT Value, UID FROM Data WHERE LCID = '%WhereLCID%';&lt;/SQL&gt;&lt;OawDocProperty name=&quot;Outputprofile.ExternalSignature&quot; field=&quot;Outputprofile.ExternalSignature&quot;/&gt;&lt;/profile&gt;&lt;profile type=&quot;save&quot; UID=&quot;2006121210441235887611&quot; sameAsDefault=&quot;0&quot;&gt;&lt;SQL&gt;SELECT Value, UID FROM Data WHERE LCID = '%WhereLCID%';&lt;/SQL&gt;&lt;OawDocProperty name=&quot;Outputprofile.ExternalSignature&quot; field=&quot;Outputprofile.ExternalSignature&quot;/&gt;&lt;/profile&gt;&lt;/source&gt;"/>
    <w:docVar w:name="OawDocProp.2004112217333376588294" w:val="&lt;source&gt;&lt;Fields List=&quot;ShowLogos&quot;/&gt;&lt;profile type=&quot;default&quot; UID=&quot;&quot; sameAsDefault=&quot;0&quot;&gt;&lt;OawDocProperty name=&quot;CustomField.ShowLogos&quot; field=&quot;ShowLogos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Dok_Titel|G_Laufnummer|G_Signatur&quot;/&gt;&lt;profile type=&quot;default&quot; UID=&quot;&quot; sameAsDefault=&quot;0&quot;&gt;&lt;OawDocProperty name=&quot;CMIdata.Dok_Titel&quot; field=&quot;Dok_Titel&quot;/&gt;&lt;OawDocProperty name=&quot;CMIdata.G_Laufnummer&quot; field=&quot;G_Laufnummer&quot;/&gt;&lt;OawDocProperty name=&quot;CMIdata.G_Signatur&quot; field=&quot;G_Signatur&quot;/&gt;&lt;/profile&gt;&lt;/source&gt;"/>
    <w:docVar w:name="OawDocPropSource" w:val="&lt;Profile SelectedUID=&quot;&quot;&gt;&lt;DocProp UID=&quot;2002122011014149059130932&quot; EntryUID=&quot;2018022115412342752651&quot; PrimaryUID=&quot;ClientSuite&quot;&gt;&lt;Field Name=&quot;IDName&quot; Value=&quot;BUWD, RAWI&quot;/&gt;&lt;Field Name=&quot;Departement&quot; Value=&quot;Bau-, Umwelt- und Wirtschaftsdepartement&quot;/&gt;&lt;Field Name=&quot;Dienststelle1&quot; Value=&quot;&quot;/&gt;&lt;Field Name=&quot;Dienststelle2&quot; Value=&quot;&quot;/&gt;&lt;Field Name=&quot;Abteilung1&quot; Value=&quot;&quot;/&gt;&lt;Field Name=&quot;Abteilung2&quot; Value=&quot;&quot;/&gt;&lt;Field Name=&quot;AddressB1&quot; Value=&quot;Raum und Wirtschaft (rawi)&quot;/&gt;&lt;Field Name=&quot;AddressB2&quot; Value=&quot;&quot;/&gt;&lt;Field Name=&quot;AddressB3&quot; Value=&quot;&quot;/&gt;&lt;Field Name=&quot;AddressB4&quot; Value=&quot;&quot;/&gt;&lt;Field Name=&quot;AddressN1&quot; Value=&quot;Murbacherstrasse 21&quot;/&gt;&lt;Field Name=&quot;AddressN2&quot; Value=&quot;6002 Luzern&quot;/&gt;&lt;Field Name=&quot;AddressN3&quot; Value=&quot;&quot;/&gt;&lt;Field Name=&quot;AddressN4&quot; Value=&quot;&quot;/&gt;&lt;Field Name=&quot;Postcode&quot; Value=&quot;6002&quot;/&gt;&lt;Field Name=&quot;City&quot; Value=&quot;Luzern&quot;/&gt;&lt;Field Name=&quot;Abteilungsinformation1&quot; Value=&quot;&quot;/&gt;&lt;Field Name=&quot;Abteilungsinformation2&quot; Value=&quot;&quot;/&gt;&lt;Field Name=&quot;Abteilungsinformation3&quot; Value=&quot;&quot;/&gt;&lt;Field Name=&quot;Abteilungsinformation4&quot; Value=&quot;&quot;/&gt;&lt;Field Name=&quot;Abteilungsinformation5&quot; Value=&quot;&quot;/&gt;&lt;Field Name=&quot;Abteilungsinformation6&quot; Value=&quot;&quot;/&gt;&lt;Field Name=&quot;Abteilungsinformation7&quot; Value=&quot;&quot;/&gt;&lt;Field Name=&quot;Abteilungsinformation8&quot; Value=&quot;&quot;/&gt;&lt;Field Name=&quot;Telefon&quot; Value=&quot;+41 41 228 51 83&quot;/&gt;&lt;Field Name=&quot;Fax&quot; Value=&quot;&quot;/&gt;&lt;Field Name=&quot;LogoColor&quot; Value=&quot;%Logos%\Luzern.Logo.2100.350.emf&quot;/&gt;&lt;Field Name=&quot;LogoBlackWhite&quot; Value=&quot;%Logos%\Luzern.Logo.2100.350.emf&quot;/&gt;&lt;Field Name=&quot;LogoZertifikate&quot; Value=&quot;&quot;/&gt;&lt;Field Name=&quot;Email&quot; Value=&quot;rawi@lu.ch&quot;/&gt;&lt;Field Name=&quot;Internet&quot; Value=&quot;rawi.lu.ch&quot;/&gt;&lt;Field Name=&quot;LogoSignature&quot; Value=&quot;&quot;/&gt;&lt;Field Name=&quot;LogoPowerPointTitleLast&quot; Value=&quot;&quot;/&gt;&lt;Field Name=&quot;LogoPowerPointTitleFirst&quot; Value=&quot;&quot;/&gt;&lt;Field Name=&quot;LogoPowerPointChapter&quot; Value=&quot;&quot;/&gt;&lt;Field Name=&quot;LogoPowerPointSlide&quot; Value=&quot;&quot;/&gt;&lt;Field Name=&quot;LogoNeutral&quot; Value=&quot;%Logos%\Luzern.Logo.2100.350.emf&quot;/&gt;&lt;Field Name=&quot;LogoSchriftzug&quot; Value=&quot;&quot;/&gt;&lt;Field Name=&quot;LogoTag&quot; Value=&quot;&quot;/&gt;&lt;Field Name=&quot;FusszeileFett&quot; Value=&quot;&quot;/&gt;&lt;Field Name=&quot;FusszeileNormal&quot; Value=&quot;&quot;/&gt;&lt;Field Name=&quot;Data_UID&quot; Value=&quot;2018022115412342752651&quot;/&gt;&lt;Field Name=&quot;Field_Name&quot; Value=&quot;&quot;/&gt;&lt;Field Name=&quot;Field_UID&quot; Value=&quot;&quot;/&gt;&lt;Field Name=&quot;ML_LCID&quot; Value=&quot;&quot;/&gt;&lt;Field Name=&quot;ML_Value&quot; Value=&quot;&quot;/&gt;&lt;Field Name=&quot;SelectedUID&quot; Value=&quot;2004123010144120300001&quot;/&gt;&lt;/DocProp&gt;&lt;DocProp UID=&quot;2006040509495284662868&quot; EntryUID=&quot;&quot; PrimaryUID=&quot;ClientSuite&quot;&gt;&lt;Field Name=&quot;IDName&quot; Value=&quot;&quot;/&gt;&lt;Field Name=&quot;SelectedUID&quot; Value=&quot;2004123010144120300001&quot;/&gt;&lt;/DocProp&gt;&lt;DocProp UID=&quot;200212191811121321310321301031x&quot; EntryUID=&quot;&quot; PrimaryUID=&quot;ClientSuite&quot;&gt;&lt;Field Name=&quot;IDName&quot; Value=&quot;&quot;/&gt;&lt;Field Name=&quot;SelectedUID&quot; Value=&quot;2004123010144120300001&quot;/&gt;&lt;/DocProp&gt;&lt;DocProp UID=&quot;2010072016315072560894&quot; EntryUID=&quot;&quot; PrimaryUID=&quot;ClientSuite&quot;&gt;&lt;Field Name=&quot;IDName&quot; Value=&quot;&quot;/&gt;&lt;Field Name=&quot;SelectedUID&quot; Value=&quot;2004123010144120300001&quot;/&gt;&lt;/DocProp&gt;&lt;DocProp UID=&quot;2003080714212273705547&quot; EntryUID=&quot;&quot; UserInformation=&quot;Data from SAP&quot; Interface=&quot;-1&quot;&gt;&lt;/DocProp&gt;&lt;DocProp UID=&quot;2002122010583847234010578&quot; EntryUID=&quot;&quot; PrimaryUID=&quot;ClientSuite&quot;&gt;&lt;Field Name=&quot;IDName&quot; Value=&quot;&quot;/&gt;&lt;Field Name=&quot;SelectedUID&quot; Value=&quot;2004123010144120300001&quot;/&gt;&lt;/DocProp&gt;&lt;DocProp UID=&quot;2003061115381095709037&quot; EntryUID=&quot;&quot; PrimaryUID=&quot;ClientSuite&quot;&gt;&lt;Field Name=&quot;IDName&quot; Value=&quot;&quot;/&gt;&lt;Field Name=&quot;SelectedUID&quot; Value=&quot;2004123010144120300001&quot;/&gt;&lt;/DocProp&gt;&lt;DocProp UID=&quot;2016110913315368876110&quot; EntryUID=&quot;&quot; PrimaryUID=&quot;ClientSuite&quot;&gt;&lt;Field Name=&quot;IDName&quot; Value=&quot;&quot;/&gt;&lt;Field Name=&quot;SelectedUID&quot; Value=&quot;2004123010144120300001&quot;/&gt;&lt;/DocProp&gt;&lt;DocProp UID=&quot;2009082513331568340343&quot; EntryUID=&quot;&quot; UserInformation=&quot;Data from SAP&quot; Interface=&quot;-1&quot;&gt;&lt;/DocProp&gt;&lt;DocProp UID=&quot;2010020409223900652065&quot; EntryUID=&quot;&quot; UserInformation=&quot;Data from SAP&quot; Interface=&quot;-1&quot;&gt;&lt;/DocProp&gt;&lt;DocProp UID=&quot;2015111110142100000001&quot; EntryUID=&quot;&quot; UserInformation=&quot;Data from SAP&quot; Interface=&quot;-1&quot;&gt;&lt;/DocProp&gt;&lt;DocProp UID=&quot;2016022308391031585750&quot; EntryUID=&quot;&quot; UserInformation=&quot;Data from SAP&quot; Interface=&quot;-1&quot;&gt;&lt;/DocProp&gt;&lt;DocProp UID=&quot;2016022308391031585800&quot; EntryUID=&quot;&quot; UserInformation=&quot;Data from SAP&quot; Interface=&quot;-1&quot;&gt;&lt;/DocProp&gt;&lt;DocProp UID=&quot;2004112217333376588294&quot; EntryUID=&quot;2004123010144120300001&quot; PrimaryUID=&quot;ClientSuite&quot; Active=&quot;true&quot;&gt;&lt;Field UID=&quot;2024040208561418366176&quot; Name=&quot;ShowLogos&quot; Value=&quot;-1&quot;/&gt;&lt;/DocProp&gt;&lt;/Profile&gt;_x000d_"/>
    <w:docVar w:name="OawDocumentLanguageID" w:val="2055"/>
    <w:docVar w:name="OawDocumentPageSelectIDName" w:val="&lt;empty/&gt;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WithValue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/Item&gt;_x000d_&lt;Item Type=&quot;SubMenu&quot; IDName=&quot;StructureStyles&quot;&gt;_x000d_&lt;Item Type=&quot;Button&quot; IDName=&quot;DocumentType&quot; Icon=&quot;3546&quot; Label=&quot;&amp;lt;translate&amp;gt;Style.DocumentType&amp;lt;/translate&amp;gt;&quot; Command=&quot;StyleApply&quot; Parameter=&quot;Inhalts-Typ&quot;/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Abschnitt&quot; Icon=&quot;3546&quot; Label=&quot;Abschnitt&quot; Command=&quot;StyleApply&quot; Parameter=&quot;Abschnitt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1 ohne&quot; Icon=&quot;3546&quot; Label=&quot;Überschrift 1 o. Nr.&quot; Command=&quot;StyleApply&quot; Parameter=&quot;Überschrift 1 o. Nr.&quot;/&gt;_x000d_&lt;Item Type=&quot;Button&quot; IDName=&quot;2 ohne&quot; Icon=&quot;3546&quot; Label=&quot;Überschrift 2 o. Nr.&quot; Command=&quot;StyleApply&quot; Parameter=&quot;Überschrift 2 o. Nr.&quot;/&gt;_x000d_&lt;Item Type=&quot;Button&quot; IDName=&quot;3 ohne&quot; Icon=&quot;3546&quot; Label=&quot;Überschrift 3 o. Nr.&quot; Command=&quot;StyleApply&quot; Parameter=&quot;Überschrift 3 o. Nr.&quot;/&gt;_x000d_&lt;Item Type=&quot;Button&quot; IDName=&quot;4 ohne&quot; Icon=&quot;3546&quot; Label=&quot;Überschrift 4 o. Nr.&quot; Command=&quot;StyleApply&quot; Parameter=&quot;Überschrift 4 o. Nr.&quot;/&gt;_x000d_&lt;Item Type=&quot;Separator&quot;/&gt;_x000d_&lt;Item Type=&quot;Button&quot; IDName=&quot;Appendix&quot; Icon=&quot;3546&quot; Label=&quot;Anhang&quot; Command=&quot;StyleApply&quot; Parameter=&quot;Appendix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450&quot; Icon=&quot;3546&quot; Label=&quot;&amp;lt;translate&amp;gt;Style.Topic450&amp;lt;/translate&amp;gt;&quot; Command=&quot;StyleApply&quot; Parameter=&quot;Topic45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750&quot; Icon=&quot;3546&quot; Label=&quot;&amp;lt;translate&amp;gt;Style.Topic750&amp;lt;/translate&amp;gt;&quot; Command=&quot;StyleApply&quot; Parameter=&quot;Topic750&quot;/&gt;_x000d_&lt;Item Type=&quot;Button&quot; IDName=&quot;Topic900&quot; Icon=&quot;3546&quot; Label=&quot;&amp;lt;translate&amp;gt;Style.Topic900&amp;lt;/translate&amp;gt;&quot; Command=&quot;StyleApply&quot; Parameter=&quot;Topic900&quot;/&gt;_x000d_&lt;Item Type=&quot;Separator&quot;/&gt;_x000d_&lt;Item Type=&quot;Button&quot; IDName=&quot;Topic075Line&quot; Icon=&quot;3546&quot; Label=&quot;&amp;lt;translate&amp;gt;Style.Topic075Line&amp;lt;/translate&amp;gt;&quot; Command=&quot;StyleApply&quot; Parameter=&quot;Topic075Line&quot;/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450Line&quot; Icon=&quot;3546&quot; Label=&quot;&amp;lt;translate&amp;gt;Style.Topic450Line&amp;lt;/translate&amp;gt;&quot; Command=&quot;StyleApply&quot; Parameter=&quot;Topic45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750Line&quot; Icon=&quot;3546&quot; Label=&quot;&amp;lt;translate&amp;gt;Style.Topic750Line&amp;lt;/translate&amp;gt;&quot; Command=&quot;StyleApply&quot; Parameter=&quot;Topic75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838&quot; Label=&quot;&amp;lt;translate&amp;gt;Style.ListWithSymbols&amp;lt;/translate&amp;gt;&quot; Command=&quot;StyleApply&quot; Parameter=&quot;ListWithSymbols&quot;/&gt;_x000d_&lt;Item Type=&quot;Button&quot; IDName=&quot;ListWithLetters&quot; Icon=&quot;80&quot; Label=&quot;&amp;lt;translate&amp;gt;Style.ListWithLetters&amp;lt;/translate&amp;gt;&quot; Command=&quot;StyleApply&quot; Parameter=&quot;ListWithLetters&quot;/&gt;_x000d_&lt;Item Type=&quot;Button&quot; IDName=&quot;ListWithNumbers&quot; Icon=&quot;71&quot; Label=&quot;&amp;lt;translate&amp;gt;Style.ListWithNumbers&amp;lt;/translate&amp;gt;&quot; Command=&quot;StyleApply&quot; Parameter=&quot;ListWithNumbers&quot;/&gt;_x000d_&lt;Item Type=&quot;Button&quot; IDName=&quot;ListLevelsWithNumbers&quot; Icon=&quot;71&quot; Label=&quot;&amp;lt;translate&amp;gt;Style.ListLevelsWithNumbers&amp;lt;/translate&amp;gt;&quot; Command=&quot;StyleApply&quot; Parameter=&quot;ListLevelsWithNumbers&quot;/&gt;_x000d_&lt;Item Type=&quot;Button&quot; IDName=&quot;ListWithCheckBoxes&quot; Icon=&quot;220&quot; Label=&quot;&amp;lt;translate&amp;gt;Style.ListWithCheckBoxes&amp;lt;/translate&amp;gt;&quot; Command=&quot;StyleApply&quot; Parameter=&quot;ListWithCheckBoxes&quot;/&gt;_x000d_&lt;/Item&gt;_x000d_&lt;Item Type=&quot;SubMenu&quot; IDName=&quot;LawStyles&quot;&gt;_x000d_&lt;Item Type=&quot;Button&quot; IDName=&quot;Art-Titel&quot; Icon=&quot;3546&quot; Label=&quot;&amp;lt;translate&amp;gt;Style.ArtTitel&amp;lt;/translate&amp;gt;&quot; Command=&quot;StyleApply&quot; Parameter=&quot;Art-Titel&quot;/&gt;_x000d_&lt;Item Type=&quot;Button&quot; IDName=&quot;Art-Text&quot; Icon=&quot;3546&quot; Label=&quot;&amp;lt;translate&amp;gt;Style.ArtText&amp;lt;/translate&amp;gt;&quot; Command=&quot;StyleApply&quot; Parameter=&quot;Art-Text&quot;/&gt;_x000d_&lt;Item Type=&quot;Button&quot; IDName=&quot;Art-Hochgestellt&quot; Icon=&quot;3114&quot; Label=&quot;&amp;lt;translate&amp;gt;Style.ArtHochgestellt&amp;lt;/translate&amp;gt;&quot; Command=&quot;StyleApply&quot; Parameter=&quot;Art-Hochgestellt&quot;/&gt;_x000d_&lt;Item Type=&quot;Button&quot; IDName=&quot;DefaultParagraphFont&quot;  Icon=&quot;3114&quot; Label=&quot;&amp;lt;translate&amp;gt;Style.DefaultParagraphFont&amp;lt;/translate&amp;gt;&quot; Command=&quot;StyleApply&quot; Parameter=&quot;-66&quot;/&gt;_x000d_&lt;/Item&gt;_x000d_&lt;/MenusDef&gt;"/>
    <w:docVar w:name="OawOMS" w:val="&lt;OawOMS&gt;&lt;send profileUID=&quot;1&quot;&gt;&lt;mail&gt;&lt;cc&gt;&lt;/cc&gt;&lt;bcc&gt;&lt;/b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word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3112610595290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end profileUID=&quot;2003010711200895123470110&quot;&gt;&lt;mail&gt;&lt;cc&gt;&lt;/cc&gt;&lt;bcc&gt;&lt;/bcc&gt;&lt;body&gt;&lt;/body&gt;&lt;/mail&gt;&lt;word&gt;&lt;keywords&gt;&lt;/keywords&gt;&lt;language&gt;&lt;/language&gt;&lt;documentVersion&gt;&lt;/documentVersion&gt;&lt;/word&gt;&lt;PDF&gt;&lt;keywords&gt;&lt;/keywords&gt;&lt;language&gt;&lt;/language&gt;&lt;documentVersion&gt;&lt;/documentVersion&gt;&lt;/PDF&gt;&lt;/send&gt;&lt;send profileUID=&quot;2004040214394261858638&quot;&gt;&lt;PDF&gt;&lt;title&gt;&lt;value type=&quot;OawLanguage&quot; name=&quot;Template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4040214394214143821&quot;&gt;&lt;mail&gt;&lt;subject&gt;&lt;value type=&quot;OawDocVar&quot; name=&quot;BM_Document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body&gt;&lt;value type=&quot;OawDocVar&quot; name=&quot;BM_ReceipientSaluta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DocVar&quot; name=&quot;BM_Document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ave profileUID=&quot;2003112717153125284480&quot;&gt;&lt;word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4040214492466553768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3112513571987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ave profileUID=&quot;2004062216425255253277&quot;&gt;&lt;word&gt;&lt;keywords&gt;&lt;/keywords&gt;&lt;/word&gt;&lt;PDF&gt;&lt;keywords&gt;&lt;/keywords&gt;&lt;/PDF&gt;&lt;/save&gt;&lt;save profileUID=&quot;200612051437499597999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01556040061&quot;&gt;&lt;word&gt;&lt;keywords&gt;&lt;/keywords&gt;&lt;/word&gt;&lt;PDF&gt;&lt;keywords&gt;&lt;/keywords&gt;&lt;/PDF&gt;&lt;/save&gt;&lt;save profileUID=&quot;200612051441267902518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23114802349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06120514175878093883&quot;&gt;&lt;mail&gt;&lt;cc&gt;&lt;/cc&gt;&lt;bcc&gt;&lt;/bcc&gt;&lt;body&gt;&lt;/body&gt;&lt;/mail&gt;&lt;word&gt;&lt;keywords&gt;&lt;/keywords&gt;&lt;/word&gt;&lt;PDF&gt;&lt;keywords&gt;&lt;/keywords&gt;&lt;/PDF&gt;&lt;/send&gt;&lt;send profileUID=&quot;2006120514215842576656&quot;&gt;&lt;PDF&gt;&lt;fileName&gt;&lt;value type=&quot;OawBookmark&quot; name=&quot;Subject&quot;&gt;&lt;separator text=&quot;&quot;&gt;&lt;/separator&gt;&lt;format text=&quot;&quot;&gt;&lt;/format&gt;&lt;/value&gt;&lt;/fileName&gt;&lt;keywords&gt;&lt;/keywords&gt;&lt;author&gt;&lt;value type=&quot;OawDocProperty&quot; name=&quot;Company.Company&quot;&gt;&lt;separator text=&quot;&quot;&gt;&lt;/separator&gt;&lt;format text=&quot;&quot;&gt;&lt;/format&gt;&lt;/value&gt;&lt;/author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051424191060180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1210395821292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body&gt;&lt;/body&gt;&lt;subject&gt;&lt;/subject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PDF&gt;&lt;/send&gt;&lt;save profileUID=&quot;200612121044123588761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Departement&quot;&gt;&lt;separator text=&quot;&quot;&gt;&lt;/separator&gt;&lt;format text=&quot;&quot;&gt;&lt;/format&gt;&lt;/value&gt;&lt;/company&gt;&lt;title&gt;&lt;/title&gt;&lt;subject&gt;&lt;/subject&gt;&lt;fileName&gt;&lt;/fileName&gt;&lt;/PDF&gt;&lt;/save&gt;&lt;/OawOMS&gt;_x000d_"/>
    <w:docVar w:name="oawPaperSize" w:val="7"/>
    <w:docVar w:name="OawPrint.2006120711380151760646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Print.2010071914505949584758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080810958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1555411985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Print.2010071914543648299648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432630012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.2010071914585275568157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PrinterTray.2003010711185094343750537" w:val="document.firstpage:=2004040215283940034110;document.otherpages:=2004040215283940034110;"/>
    <w:docVar w:name="OawPrinterTray.2004040214370529854396" w:val="document.firstpage:=2003061718064858105452;document.otherpages:=2003061718064858105452;"/>
    <w:docVar w:name="OawPrinterTray.2006120514062149532222" w:val="document.firstpage:=2003061718080779000241;document.otherpages:=2003061718080779000241;"/>
    <w:docVar w:name="OawPrinterTray.2006120514073882160728" w:val="document.firstpage:=2003061718064858105452;document.otherpages:=2003061718064858105452;"/>
    <w:docVar w:name="OawPrinterTray.2006120711380151760646" w:val="document.firstpage:=2003061718080779000241;document.otherpages:=2003061718080779000241;"/>
    <w:docVar w:name="OawPrinterTray.2010071914505949584758" w:val="document.firstpage:=2003061718080779000241;document.otherpages:=2003061718080779000241;"/>
    <w:docVar w:name="OawPrinterTray.2010071914510808109584" w:val="document.firstpage:=2010071914442260920131;document.otherpages:=2010071914442260920131;"/>
    <w:docVar w:name="OawPrinterTray.2010071914515554119854" w:val="document.firstpage:=2010071914525983794155;document.otherpages:=2010071914525983794155;"/>
    <w:docVar w:name="OawPrinterTray.2010071914543648299648" w:val="document.firstpage:=2003061718080779000241;document.otherpages:=2003061718080779000241;"/>
    <w:docVar w:name="OawPrinterTray.2010071914584326300121" w:val="document.firstpage:=2010071914442260920131;document.otherpages:=2010071914442260920131;"/>
    <w:docVar w:name="OawPrinterTray.2010071914585275568157" w:val="document.firstpage:=2010071914525983794155;document.otherpages:=2010071914525983794155;"/>
    <w:docVar w:name="OawPrinterTray.3" w:val="document.firstpage:=2003061718080779000241;document.otherpages:=2003061718080779000241;"/>
    <w:docVar w:name="OawPrinterTray.4" w:val="document.firstpage:=2003061718064858105452;document.otherpages:=2003061718064858105452;"/>
    <w:docVar w:name="OawPrintRestore.2006120711380151760646" w:val="&lt;source&gt;&lt;documentProperty UID=&quot;&quot;&gt;&lt;Fields List=&quot;&quot;/&gt;&lt;OawDocProperty name=&quot;Outputprofile.ExternalSignature&quot; field=&quot;&quot;/&gt;&lt;/documentProperty&gt;&lt;/source&gt;"/>
    <w:docVar w:name="OawPrintRestore.2010071914505949584758" w:val="&lt;source&gt;&lt;documentProperty UID=&quot;&quot;&gt;&lt;Fields List=&quot;&quot;/&gt;&lt;OawDocProperty name=&quot;Outputprofile.Internal&quot; field=&quot;&quot;/&gt;&lt;/documentProperty&gt;&lt;/source&gt;"/>
    <w:docVar w:name="OawPrintRestore.2010071914510808109584" w:val="&lt;source&gt;&lt;documentProperty UID=&quot;&quot;&gt;&lt;Fields List=&quot;&quot;/&gt;&lt;OawDocProperty name=&quot;Outputprofile.Internal&quot; field=&quot;&quot;/&gt;&lt;/documentProperty&gt;&lt;/source&gt;"/>
    <w:docVar w:name="OawPrintRestore.2010071914515554119854" w:val="&lt;source&gt;&lt;documentProperty UID=&quot;&quot;&gt;&lt;Fields List=&quot;&quot;/&gt;&lt;OawDocProperty name=&quot;Outputprofile.Internal&quot; field=&quot;&quot;/&gt;&lt;/documentProperty&gt;&lt;/source&gt;"/>
    <w:docVar w:name="OawPrintRestore.2010071914543648299648" w:val="&lt;source&gt;&lt;documentProperty UID=&quot;&quot;&gt;&lt;Fields List=&quot;&quot;/&gt;&lt;OawDocProperty name=&quot;Outputprofile.External&quot; field=&quot;&quot;/&gt;&lt;/documentProperty&gt;&lt;/source&gt;"/>
    <w:docVar w:name="OawPrintRestore.2010071914584326300121" w:val="&lt;source&gt;&lt;documentProperty UID=&quot;&quot;&gt;&lt;Fields List=&quot;&quot;/&gt;&lt;OawDocProperty name=&quot;Outputprofile.External&quot; field=&quot;&quot;/&gt;&lt;/documentProperty&gt;&lt;/source&gt;"/>
    <w:docVar w:name="OawPrintRestore.2010071914585275568157" w:val="&lt;source&gt;&lt;documentProperty UID=&quot;&quot;&gt;&lt;Fields List=&quot;&quot;/&gt;&lt;OawDocProperty name=&quot;Outputprofile.External&quot; field=&quot;&quot;/&gt;&lt;/documentProperty&gt;&lt;/source&gt;"/>
    <w:docVar w:name="OawProjectID" w:val="luchmaster"/>
    <w:docVar w:name="OawRecipients" w:val="&lt;?xml version=&quot;1.0&quot;?&gt;_x000d_&lt;Recipients&gt;&lt;Recipient&gt;&lt;UID&gt;2025020615581763090171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%SelectionStart%Sehr geehrte Damen und Herren%SelectionEnd%&lt;/Introduction&gt;&lt;Closing&gt;Freundliche Grüsse&lt;/Closing&gt;&lt;FormattedFullAddress&gt;&lt;/FormattedFullAddress&gt;&lt;CompleteAddressImported/&gt;&lt;Introduction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ave.200612051440155604006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ave.2006121210441235887611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aveRestore.2004062216425255253277" w:val="&lt;source&gt;&lt;documentProperty UID=&quot;&quot;&gt;&lt;Fields List=&quot;&quot;/&gt;&lt;OawDocProperty name=&quot;Outputprofile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External&quot; field=&quot;&quot;/&gt;&lt;/documentProperty&gt;&lt;/source&gt;"/>
    <w:docVar w:name="OawSaveRestore.2006121210441235887611" w:val="&lt;source&gt;&lt;documentProperty UID=&quot;&quot;&gt;&lt;Fields List=&quot;&quot;/&gt;&lt;OawDocProperty name=&quot;Outputprofile.ExternalSignature&quot; field=&quot;&quot;/&gt;&lt;/documentProperty&gt;&lt;/source&gt;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0020409223900652065" w:val="&lt;empty/&gt;"/>
    <w:docVar w:name="OawSelectedSource.2010072016315072560894" w:val="&lt;empty/&gt;"/>
    <w:docVar w:name="OawSelectedSource.2015111110142100000001" w:val="&lt;empty/&gt;"/>
    <w:docVar w:name="OawSelectedSource.2016022308391031585750" w:val="&lt;empty/&gt;"/>
    <w:docVar w:name="OawSelectedSource.2016022308391031585800" w:val="&lt;empty/&gt;"/>
    <w:docVar w:name="OawSelectedSource.201611091331536887611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/source&gt;"/>
    <w:docVar w:name="OawSend.2006120514175878093883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/source&gt;"/>
    <w:docVar w:name="OawSend.2006121210395821292110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/source&gt;"/>
    <w:docVar w:name="OawSendRestore.2003010711200895123470110" w:val="&lt;source&gt;&lt;documentProperty UID=&quot;&quot;&gt;&lt;Fields List=&quot;&quot;/&gt;&lt;OawDocProperty name=&quot;Outputprofile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External&quot; field=&quot;&quot;/&gt;&lt;/documentProperty&gt;&lt;/source&gt;"/>
    <w:docVar w:name="OawSendRestore.2006121210395821292110" w:val="&lt;source&gt;&lt;documentProperty UID=&quot;&quot;&gt;&lt;Fields List=&quot;&quot;/&gt;&lt;OawDocProperty name=&quot;Outputprofile.ExternalSignature&quot; field=&quot;&quot;/&gt;&lt;/documentProperty&gt;&lt;/source&gt;"/>
    <w:docVar w:name="OawTemplateProperties" w:val="password:=&lt;Semicolon/&gt;MnO`rrvnqc.=;jumpToFirstField:=1;dotReverenceRemove:=0;resizeA4Letter:=0;unpdateDocPropsOnNewOnly:=0;showAllNoteItems:=0;CharCodeChecked:=;CharCodeUnchecked:=;WizardSteps:=0|1|4;DocumentTitle:=;DisplayName:=W8 - Q - LZ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7401f677-c251-4088-9615-5275&quot; IdName=&quot;Logo&quot; IsSelected=&quot;False&quot; IsExpanded=&quot;True&quot;&gt;_x000d__x000a_      &lt;AlternativeText Title=&quot;&quot;&gt;&lt;/AlternativeText&gt;_x000d__x000a_      &lt;PageSetupSpecifics&gt;_x000d__x000a_        &lt;PageSetupSpecific IdName=&quot;A4Q_LogoColor&quot; PaperSize=&quot;A4&quot; Orientation=&quot;Landscape&quot; IsSelected=&quot;false&quot;&gt;_x000d__x000a_          &lt;Source Value=&quot;[[If(MasterProperty(&amp;quot;CustomField&amp;quot;, &amp;quot;ShowLogos&amp;quot;)='-1', MasterProperty(&amp;quot;Organisation&amp;quot;, &amp;quot;LogoColor&amp;quot;), ''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24040209240857741771&quot; /&gt;_x000d__x000a_            &lt;OutputProfileSpecific Type=&quot;Send&quot; Id=&quot;2006120514175878093883&quot; /&gt;_x000d__x000a_            &lt;OutputProfileSpecific Type=&quot;Send&quot; Id=&quot;2003010711200895123470110&quot; /&gt;_x000d__x000a_            &lt;OutputProfileSpecific Type=&quot;Send&quot; Id=&quot;2024040209252990655803&quot; /&gt;_x000d__x000a_          &lt;/OutputProfileSpecifics&gt;_x000d__x000a_        &lt;/PageSetupSpecific&gt;_x000d__x000a_      &lt;/PageSetupSpecifics&gt;_x000d__x000a_    &lt;/Picture&gt;_x000d__x000a_    &lt;Picture Id=&quot;4351c257-1a39-473f-b219-95b6&quot; IdName=&quot;Zertifikat&quot; IsSelected=&quot;False&quot; IsExpanded=&quot;True&quot;&gt;_x000d__x000a_      &lt;AlternativeText Title=&quot;&quot;&gt;&lt;/AlternativeText&gt;_x000d__x000a_      &lt;PageSetupSpecifics&gt;_x000d__x000a_        &lt;PageSetupSpecific IdName=&quot;A4Q_Zertifikate&quot; PaperSize=&quot;A4&quot; Orientation=&quot;Landscape&quot; IsSelected=&quot;true&quot;&gt;_x000d__x000a_          &lt;Source Value=&quot;[[If(MasterProperty(&amp;quot;CustomField&amp;quot;, &amp;quot;ShowLogos&amp;quot;)='-1', MasterProperty(&amp;quot;Organisation&amp;quot;, &amp;quot;LogoZertifikate&amp;quot;), '')]]&quot; /&gt;_x000d__x000a_          &lt;HorizontalPosition Relative=&quot;Page&quot; Alignment=&quot;Left&quot; Unit=&quot;cm&quot;&gt;0&lt;/HorizontalPosition&gt;_x000d__x000a_          &lt;VerticalPosition Relative=&quot;Page&quot; Alignment=&quot;Bottom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24040209240857741771&quot; /&gt;_x000d__x000a_            &lt;OutputProfileSpecific Type=&quot;Send&quot; Id=&quot;2006120514175878093883&quot; /&gt;_x000d__x000a_            &lt;OutputProfileSpecific Type=&quot;Send&quot; Id=&quot;2003010711200895123470110&quot; /&gt;_x000d__x000a_            &lt;OutputProfileSpecific Type=&quot;Send&quot; Id=&quot;202404020925299065580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EE77AF"/>
    <w:rsid w:val="00007E3E"/>
    <w:rsid w:val="000350B5"/>
    <w:rsid w:val="00077EF3"/>
    <w:rsid w:val="000A7A93"/>
    <w:rsid w:val="000C1ED5"/>
    <w:rsid w:val="000D1B06"/>
    <w:rsid w:val="000E4DA9"/>
    <w:rsid w:val="001135D7"/>
    <w:rsid w:val="0013302A"/>
    <w:rsid w:val="0013405E"/>
    <w:rsid w:val="00136EC3"/>
    <w:rsid w:val="001E0330"/>
    <w:rsid w:val="00210F1F"/>
    <w:rsid w:val="00224DD9"/>
    <w:rsid w:val="002414C9"/>
    <w:rsid w:val="0027189C"/>
    <w:rsid w:val="002B5EF5"/>
    <w:rsid w:val="002E0845"/>
    <w:rsid w:val="003029AD"/>
    <w:rsid w:val="00313AC5"/>
    <w:rsid w:val="003141CC"/>
    <w:rsid w:val="003162E0"/>
    <w:rsid w:val="003241D0"/>
    <w:rsid w:val="003357B8"/>
    <w:rsid w:val="00351B96"/>
    <w:rsid w:val="00357DF5"/>
    <w:rsid w:val="00361916"/>
    <w:rsid w:val="00361A95"/>
    <w:rsid w:val="003B5B8F"/>
    <w:rsid w:val="003C7815"/>
    <w:rsid w:val="003D54DA"/>
    <w:rsid w:val="00441CE2"/>
    <w:rsid w:val="0045320B"/>
    <w:rsid w:val="0047163C"/>
    <w:rsid w:val="00473694"/>
    <w:rsid w:val="00473DA5"/>
    <w:rsid w:val="004918CB"/>
    <w:rsid w:val="004A66E2"/>
    <w:rsid w:val="004B2A68"/>
    <w:rsid w:val="0051144A"/>
    <w:rsid w:val="005140B2"/>
    <w:rsid w:val="0052312C"/>
    <w:rsid w:val="005317F0"/>
    <w:rsid w:val="005443FC"/>
    <w:rsid w:val="00550BBD"/>
    <w:rsid w:val="00554A5D"/>
    <w:rsid w:val="00560206"/>
    <w:rsid w:val="00564651"/>
    <w:rsid w:val="005D425B"/>
    <w:rsid w:val="005E0B65"/>
    <w:rsid w:val="00601CE5"/>
    <w:rsid w:val="006056F9"/>
    <w:rsid w:val="0064435F"/>
    <w:rsid w:val="00646F59"/>
    <w:rsid w:val="00657507"/>
    <w:rsid w:val="00663611"/>
    <w:rsid w:val="00677D63"/>
    <w:rsid w:val="006B1ACE"/>
    <w:rsid w:val="006C67B0"/>
    <w:rsid w:val="006F19D6"/>
    <w:rsid w:val="00712998"/>
    <w:rsid w:val="00720A9F"/>
    <w:rsid w:val="00721E87"/>
    <w:rsid w:val="00740F0C"/>
    <w:rsid w:val="007420B8"/>
    <w:rsid w:val="00753A7A"/>
    <w:rsid w:val="00776F1E"/>
    <w:rsid w:val="007C09D1"/>
    <w:rsid w:val="007D0F77"/>
    <w:rsid w:val="007D5EA5"/>
    <w:rsid w:val="007E628D"/>
    <w:rsid w:val="0086104F"/>
    <w:rsid w:val="0088549F"/>
    <w:rsid w:val="0089040E"/>
    <w:rsid w:val="009005FD"/>
    <w:rsid w:val="0091605A"/>
    <w:rsid w:val="0091773A"/>
    <w:rsid w:val="00955118"/>
    <w:rsid w:val="009B1D34"/>
    <w:rsid w:val="009B4CDD"/>
    <w:rsid w:val="009C0E1E"/>
    <w:rsid w:val="009C1822"/>
    <w:rsid w:val="009D192C"/>
    <w:rsid w:val="009E09EB"/>
    <w:rsid w:val="009F4608"/>
    <w:rsid w:val="00A1334F"/>
    <w:rsid w:val="00A247AA"/>
    <w:rsid w:val="00A2723A"/>
    <w:rsid w:val="00A512F7"/>
    <w:rsid w:val="00A54BE0"/>
    <w:rsid w:val="00A755D6"/>
    <w:rsid w:val="00A779A1"/>
    <w:rsid w:val="00AB1006"/>
    <w:rsid w:val="00AC0E72"/>
    <w:rsid w:val="00AE4BA8"/>
    <w:rsid w:val="00AF60E3"/>
    <w:rsid w:val="00B30E54"/>
    <w:rsid w:val="00B40BC6"/>
    <w:rsid w:val="00B719C0"/>
    <w:rsid w:val="00B94DE2"/>
    <w:rsid w:val="00BA1ECC"/>
    <w:rsid w:val="00BC1A7A"/>
    <w:rsid w:val="00BF236B"/>
    <w:rsid w:val="00BF5F39"/>
    <w:rsid w:val="00C037DE"/>
    <w:rsid w:val="00C11AA6"/>
    <w:rsid w:val="00C71554"/>
    <w:rsid w:val="00C76965"/>
    <w:rsid w:val="00C84355"/>
    <w:rsid w:val="00CA210B"/>
    <w:rsid w:val="00CF72AB"/>
    <w:rsid w:val="00D20049"/>
    <w:rsid w:val="00D40DB1"/>
    <w:rsid w:val="00D606DF"/>
    <w:rsid w:val="00D76C3B"/>
    <w:rsid w:val="00D8307F"/>
    <w:rsid w:val="00DB40B4"/>
    <w:rsid w:val="00DC5037"/>
    <w:rsid w:val="00DE6BCC"/>
    <w:rsid w:val="00DE7954"/>
    <w:rsid w:val="00DF154E"/>
    <w:rsid w:val="00E24277"/>
    <w:rsid w:val="00E31CC2"/>
    <w:rsid w:val="00E342E7"/>
    <w:rsid w:val="00E9146B"/>
    <w:rsid w:val="00EA40E5"/>
    <w:rsid w:val="00EB135E"/>
    <w:rsid w:val="00EB3245"/>
    <w:rsid w:val="00EE77AF"/>
    <w:rsid w:val="00EF4989"/>
    <w:rsid w:val="00F306EC"/>
    <w:rsid w:val="00F4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A6977C9"/>
  <w15:docId w15:val="{10D2BBED-B388-41FE-B7C4-80585B0C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egoe UI" w:eastAsia="Times New Roman" w:hAnsi="Segoe U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54BE0"/>
  </w:style>
  <w:style w:type="paragraph" w:styleId="berschrift1">
    <w:name w:val="heading 1"/>
    <w:basedOn w:val="Standard"/>
    <w:next w:val="Standard"/>
    <w:link w:val="berschrift1Zchn"/>
    <w:uiPriority w:val="9"/>
    <w:qFormat/>
    <w:rsid w:val="00A247AA"/>
    <w:pPr>
      <w:keepNext/>
      <w:keepLines/>
      <w:numPr>
        <w:numId w:val="3"/>
      </w:numPr>
      <w:spacing w:before="240" w:after="120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086EFC"/>
    <w:pPr>
      <w:keepNext/>
      <w:keepLines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086EFC"/>
    <w:pPr>
      <w:keepNext/>
      <w:keepLines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FB17BC"/>
    <w:pPr>
      <w:keepNext/>
      <w:keepLines/>
      <w:numPr>
        <w:ilvl w:val="3"/>
        <w:numId w:val="3"/>
      </w:numPr>
      <w:spacing w:before="24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rsid w:val="00985C95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uiPriority w:val="9"/>
    <w:rsid w:val="00985C9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rsid w:val="00985C95"/>
    <w:pPr>
      <w:numPr>
        <w:ilvl w:val="6"/>
        <w:numId w:val="3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uiPriority w:val="9"/>
    <w:rsid w:val="00985C95"/>
    <w:pPr>
      <w:numPr>
        <w:ilvl w:val="7"/>
        <w:numId w:val="3"/>
      </w:numPr>
      <w:spacing w:before="240" w:after="60"/>
      <w:outlineLvl w:val="7"/>
    </w:pPr>
    <w:rPr>
      <w:b/>
      <w:iCs/>
    </w:rPr>
  </w:style>
  <w:style w:type="paragraph" w:styleId="berschrift9">
    <w:name w:val="heading 9"/>
    <w:basedOn w:val="Standard"/>
    <w:next w:val="Standard"/>
    <w:uiPriority w:val="9"/>
    <w:rsid w:val="00985C95"/>
    <w:pPr>
      <w:numPr>
        <w:ilvl w:val="8"/>
        <w:numId w:val="3"/>
      </w:numPr>
      <w:spacing w:before="240" w:after="60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47AA"/>
    <w:rPr>
      <w:rFonts w:ascii="Segoe UI" w:hAnsi="Segoe UI" w:cs="Arial"/>
      <w:b/>
      <w:bCs/>
      <w:kern w:val="10"/>
      <w:sz w:val="28"/>
      <w:szCs w:val="32"/>
      <w:lang w:val="de-CH"/>
    </w:rPr>
  </w:style>
  <w:style w:type="paragraph" w:customStyle="1" w:styleId="Betreff">
    <w:name w:val="Betreff"/>
    <w:basedOn w:val="Standard"/>
    <w:rsid w:val="007D5EA5"/>
    <w:rPr>
      <w:b/>
      <w:sz w:val="24"/>
    </w:rPr>
  </w:style>
  <w:style w:type="paragraph" w:customStyle="1" w:styleId="AbsenderText">
    <w:name w:val="Absender_Text"/>
    <w:basedOn w:val="Standard"/>
    <w:uiPriority w:val="1"/>
    <w:rPr>
      <w:rFonts w:cs="Arial"/>
      <w:sz w:val="16"/>
      <w:szCs w:val="16"/>
    </w:rPr>
  </w:style>
  <w:style w:type="paragraph" w:customStyle="1" w:styleId="AbsenderTitel">
    <w:name w:val="Absender_Titel"/>
    <w:basedOn w:val="AbsenderText"/>
    <w:rsid w:val="007D5EA5"/>
    <w:rPr>
      <w:b/>
    </w:rPr>
  </w:style>
  <w:style w:type="paragraph" w:customStyle="1" w:styleId="Topic450">
    <w:name w:val="Topic450"/>
    <w:basedOn w:val="Standard"/>
    <w:rsid w:val="007B5068"/>
    <w:pPr>
      <w:ind w:left="2552" w:hanging="2552"/>
    </w:pPr>
    <w:rPr>
      <w:lang w:val="en-US"/>
    </w:rPr>
  </w:style>
  <w:style w:type="paragraph" w:customStyle="1" w:styleId="Topic450Line">
    <w:name w:val="Topic450Line"/>
    <w:basedOn w:val="Standard"/>
    <w:rsid w:val="00832D01"/>
    <w:pPr>
      <w:tabs>
        <w:tab w:val="right" w:leader="underscore" w:pos="9072"/>
      </w:tabs>
      <w:ind w:left="2552" w:hanging="2552"/>
    </w:pPr>
  </w:style>
  <w:style w:type="paragraph" w:customStyle="1" w:styleId="Topic750">
    <w:name w:val="Topic750"/>
    <w:basedOn w:val="Standard"/>
    <w:rsid w:val="007B5068"/>
    <w:pPr>
      <w:ind w:left="4253" w:hanging="4253"/>
    </w:pPr>
  </w:style>
  <w:style w:type="paragraph" w:customStyle="1" w:styleId="NormalKeepTogether">
    <w:name w:val="NormalKeepTogether"/>
    <w:basedOn w:val="Standard"/>
    <w:rsid w:val="00156F24"/>
    <w:pPr>
      <w:keepNext/>
      <w:keepLines/>
    </w:pPr>
  </w:style>
  <w:style w:type="paragraph" w:customStyle="1" w:styleId="PositionWithValue">
    <w:name w:val="PositionWithValue"/>
    <w:basedOn w:val="Standard"/>
    <w:rsid w:val="00156F24"/>
    <w:pPr>
      <w:tabs>
        <w:tab w:val="left" w:pos="6946"/>
        <w:tab w:val="decimal" w:pos="8675"/>
      </w:tabs>
      <w:ind w:right="2835"/>
    </w:pPr>
  </w:style>
  <w:style w:type="paragraph" w:customStyle="1" w:styleId="SignatureText">
    <w:name w:val="SignatureText"/>
    <w:basedOn w:val="Standard"/>
    <w:next w:val="Standard"/>
    <w:rsid w:val="00156F24"/>
    <w:pPr>
      <w:keepNext/>
      <w:keepLines/>
      <w:tabs>
        <w:tab w:val="left" w:pos="5103"/>
      </w:tabs>
    </w:pPr>
    <w:rPr>
      <w:sz w:val="16"/>
    </w:rPr>
  </w:style>
  <w:style w:type="paragraph" w:customStyle="1" w:styleId="SignatureLines">
    <w:name w:val="SignatureLines"/>
    <w:basedOn w:val="Standard"/>
    <w:next w:val="SignatureText"/>
    <w:rsid w:val="00156F24"/>
    <w:pPr>
      <w:keepNext/>
      <w:keepLines/>
      <w:tabs>
        <w:tab w:val="right" w:leader="dot" w:pos="3119"/>
        <w:tab w:val="left" w:pos="5080"/>
        <w:tab w:val="right" w:leader="dot" w:pos="8222"/>
      </w:tabs>
    </w:pPr>
    <w:rPr>
      <w:sz w:val="8"/>
    </w:rPr>
  </w:style>
  <w:style w:type="paragraph" w:customStyle="1" w:styleId="Topic075">
    <w:name w:val="Topic075"/>
    <w:basedOn w:val="Standard"/>
    <w:rsid w:val="007B5068"/>
    <w:pPr>
      <w:ind w:left="425" w:hanging="425"/>
    </w:pPr>
  </w:style>
  <w:style w:type="paragraph" w:customStyle="1" w:styleId="Topic300">
    <w:name w:val="Topic300"/>
    <w:basedOn w:val="Standard"/>
    <w:rsid w:val="007B5068"/>
    <w:pPr>
      <w:ind w:left="1701" w:hanging="1701"/>
    </w:pPr>
  </w:style>
  <w:style w:type="paragraph" w:customStyle="1" w:styleId="Topic600">
    <w:name w:val="Topic600"/>
    <w:basedOn w:val="Standard"/>
    <w:rsid w:val="007B5068"/>
    <w:pPr>
      <w:ind w:left="3402" w:hanging="3402"/>
    </w:pPr>
  </w:style>
  <w:style w:type="paragraph" w:customStyle="1" w:styleId="Topic900">
    <w:name w:val="Topic900"/>
    <w:basedOn w:val="Standard"/>
    <w:rsid w:val="007B5068"/>
    <w:pPr>
      <w:ind w:left="5103" w:hanging="5103"/>
    </w:pPr>
  </w:style>
  <w:style w:type="paragraph" w:customStyle="1" w:styleId="Topic075Line">
    <w:name w:val="Topic075Line"/>
    <w:basedOn w:val="Standard"/>
    <w:rsid w:val="00832D01"/>
    <w:pPr>
      <w:tabs>
        <w:tab w:val="right" w:leader="underscore" w:pos="9072"/>
      </w:tabs>
      <w:ind w:left="425" w:hanging="425"/>
    </w:pPr>
  </w:style>
  <w:style w:type="paragraph" w:customStyle="1" w:styleId="Topic300Line">
    <w:name w:val="Topic300Line"/>
    <w:basedOn w:val="Standard"/>
    <w:rsid w:val="00832D01"/>
    <w:pPr>
      <w:tabs>
        <w:tab w:val="right" w:leader="underscore" w:pos="9072"/>
      </w:tabs>
      <w:ind w:left="1701" w:hanging="1701"/>
    </w:pPr>
  </w:style>
  <w:style w:type="paragraph" w:customStyle="1" w:styleId="Topic600Line">
    <w:name w:val="Topic600Line"/>
    <w:basedOn w:val="Standard"/>
    <w:rsid w:val="00832D01"/>
    <w:pPr>
      <w:tabs>
        <w:tab w:val="right" w:leader="underscore" w:pos="9072"/>
      </w:tabs>
      <w:ind w:left="3402" w:hanging="3402"/>
    </w:pPr>
  </w:style>
  <w:style w:type="paragraph" w:customStyle="1" w:styleId="Topic900Line">
    <w:name w:val="Topic900Line"/>
    <w:basedOn w:val="Standard"/>
    <w:rsid w:val="00832D01"/>
    <w:pPr>
      <w:tabs>
        <w:tab w:val="right" w:leader="underscore" w:pos="9072"/>
      </w:tabs>
      <w:ind w:left="5103" w:hanging="5103"/>
    </w:pPr>
  </w:style>
  <w:style w:type="paragraph" w:customStyle="1" w:styleId="ListWithSymbols">
    <w:name w:val="ListWithSymbols"/>
    <w:basedOn w:val="Standard"/>
    <w:rsid w:val="00AF60E3"/>
    <w:pPr>
      <w:numPr>
        <w:numId w:val="1"/>
      </w:numPr>
      <w:ind w:left="425" w:hanging="425"/>
    </w:pPr>
  </w:style>
  <w:style w:type="paragraph" w:customStyle="1" w:styleId="ListWithLetters">
    <w:name w:val="ListWithLetters"/>
    <w:basedOn w:val="Standard"/>
    <w:rsid w:val="00A36F0F"/>
    <w:pPr>
      <w:numPr>
        <w:numId w:val="2"/>
      </w:numPr>
      <w:tabs>
        <w:tab w:val="left" w:pos="425"/>
      </w:tabs>
      <w:ind w:left="425" w:hanging="425"/>
    </w:pPr>
  </w:style>
  <w:style w:type="paragraph" w:customStyle="1" w:styleId="ListWithCheckboxes">
    <w:name w:val="ListWithCheckboxes"/>
    <w:basedOn w:val="Standard"/>
    <w:rsid w:val="00A247AA"/>
    <w:pPr>
      <w:numPr>
        <w:numId w:val="6"/>
      </w:numPr>
      <w:tabs>
        <w:tab w:val="left" w:pos="425"/>
      </w:tabs>
      <w:ind w:left="425" w:hanging="425"/>
    </w:pPr>
  </w:style>
  <w:style w:type="paragraph" w:customStyle="1" w:styleId="PositionWithValueLine">
    <w:name w:val="PositionWithValueLine"/>
    <w:basedOn w:val="PositionWithValue"/>
    <w:next w:val="PositionWithValue"/>
    <w:rsid w:val="00BE199D"/>
    <w:pPr>
      <w:tabs>
        <w:tab w:val="clear" w:pos="8675"/>
        <w:tab w:val="left" w:leader="underscore" w:pos="8987"/>
      </w:tabs>
    </w:pPr>
    <w:rPr>
      <w:sz w:val="8"/>
    </w:rPr>
  </w:style>
  <w:style w:type="character" w:styleId="Fett">
    <w:name w:val="Strong"/>
    <w:qFormat/>
    <w:rsid w:val="00256E98"/>
    <w:rPr>
      <w:b/>
      <w:bCs/>
    </w:rPr>
  </w:style>
  <w:style w:type="paragraph" w:customStyle="1" w:styleId="Inhalts-Typ">
    <w:name w:val="Inhalts-Typ"/>
    <w:basedOn w:val="Standard"/>
    <w:link w:val="Inhalts-TypZchn"/>
    <w:rsid w:val="007D5EA5"/>
    <w:rPr>
      <w:b/>
      <w:caps/>
      <w:sz w:val="24"/>
    </w:rPr>
  </w:style>
  <w:style w:type="character" w:customStyle="1" w:styleId="Inhalts-TypZchn">
    <w:name w:val="Inhalts-Typ Zchn"/>
    <w:link w:val="Inhalts-Typ"/>
    <w:rsid w:val="007D5EA5"/>
    <w:rPr>
      <w:rFonts w:ascii="Segoe UI" w:hAnsi="Segoe UI"/>
      <w:b/>
      <w:caps/>
      <w:kern w:val="10"/>
      <w:sz w:val="24"/>
    </w:rPr>
  </w:style>
  <w:style w:type="paragraph" w:styleId="Untertitel">
    <w:name w:val="Subtitle"/>
    <w:basedOn w:val="Standard"/>
    <w:next w:val="Standard"/>
    <w:qFormat/>
    <w:rsid w:val="0058360E"/>
    <w:pPr>
      <w:keepNext/>
      <w:keepLines/>
      <w:spacing w:before="220" w:after="120"/>
      <w:outlineLvl w:val="1"/>
    </w:pPr>
    <w:rPr>
      <w:rFonts w:cs="Arial"/>
      <w:b/>
      <w:sz w:val="24"/>
    </w:rPr>
  </w:style>
  <w:style w:type="paragraph" w:customStyle="1" w:styleId="Topic750Line">
    <w:name w:val="Topic750Line"/>
    <w:basedOn w:val="Standard"/>
    <w:rsid w:val="00832D01"/>
    <w:pPr>
      <w:tabs>
        <w:tab w:val="right" w:leader="underscore" w:pos="9072"/>
      </w:tabs>
      <w:ind w:left="4253" w:hanging="4253"/>
    </w:pPr>
  </w:style>
  <w:style w:type="paragraph" w:customStyle="1" w:styleId="Art-Text">
    <w:name w:val="Art-Text"/>
    <w:basedOn w:val="Standard"/>
    <w:rsid w:val="00CA210B"/>
    <w:pPr>
      <w:ind w:left="425" w:hanging="425"/>
    </w:pPr>
    <w:rPr>
      <w:lang w:val="en-US"/>
    </w:rPr>
  </w:style>
  <w:style w:type="character" w:styleId="Hervorhebung">
    <w:name w:val="Emphasis"/>
    <w:uiPriority w:val="3"/>
    <w:rsid w:val="00203054"/>
    <w:rPr>
      <w:b/>
      <w:iCs/>
    </w:rPr>
  </w:style>
  <w:style w:type="paragraph" w:customStyle="1" w:styleId="CityDate">
    <w:name w:val="CityDate"/>
    <w:basedOn w:val="Standard"/>
    <w:rsid w:val="008B7918"/>
    <w:pPr>
      <w:spacing w:before="240"/>
    </w:pPr>
  </w:style>
  <w:style w:type="paragraph" w:customStyle="1" w:styleId="Klassifizierungen">
    <w:name w:val="Klassifizierungen"/>
    <w:basedOn w:val="AbsenderText"/>
    <w:rsid w:val="000847D5"/>
    <w:rPr>
      <w:noProof/>
    </w:rPr>
  </w:style>
  <w:style w:type="paragraph" w:customStyle="1" w:styleId="Fusszeile-Pfad">
    <w:name w:val="Fusszeile-Pfad"/>
    <w:basedOn w:val="Standard"/>
    <w:rsid w:val="002C10EE"/>
    <w:rPr>
      <w:color w:val="808080"/>
      <w:sz w:val="12"/>
    </w:rPr>
  </w:style>
  <w:style w:type="paragraph" w:styleId="Umschlagabsenderadresse">
    <w:name w:val="envelope return"/>
    <w:basedOn w:val="Standard"/>
    <w:semiHidden/>
    <w:rsid w:val="00FE274A"/>
    <w:rPr>
      <w:rFonts w:cs="Arial"/>
    </w:rPr>
  </w:style>
  <w:style w:type="paragraph" w:styleId="Umschlagadresse">
    <w:name w:val="envelope address"/>
    <w:basedOn w:val="Standard"/>
    <w:semiHidden/>
    <w:rsid w:val="00FE274A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customStyle="1" w:styleId="berschrift1oNr">
    <w:name w:val="Überschrift 1 o. Nr."/>
    <w:basedOn w:val="Standard"/>
    <w:next w:val="Standard"/>
    <w:qFormat/>
    <w:rsid w:val="00A247AA"/>
    <w:pPr>
      <w:spacing w:before="240" w:after="120"/>
    </w:pPr>
    <w:rPr>
      <w:b/>
      <w:sz w:val="28"/>
    </w:rPr>
  </w:style>
  <w:style w:type="paragraph" w:customStyle="1" w:styleId="berschrift2oNr">
    <w:name w:val="Überschrift 2 o. Nr."/>
    <w:basedOn w:val="Standard"/>
    <w:next w:val="Standard"/>
    <w:qFormat/>
    <w:rsid w:val="00086EFC"/>
    <w:pPr>
      <w:spacing w:before="240" w:after="60"/>
    </w:pPr>
    <w:rPr>
      <w:b/>
      <w:sz w:val="24"/>
    </w:rPr>
  </w:style>
  <w:style w:type="paragraph" w:customStyle="1" w:styleId="berschrift3oNr">
    <w:name w:val="Überschrift 3 o. Nr."/>
    <w:basedOn w:val="Standard"/>
    <w:next w:val="Standard"/>
    <w:qFormat/>
    <w:rsid w:val="00E76AE9"/>
    <w:pPr>
      <w:spacing w:before="240" w:after="60"/>
    </w:pPr>
    <w:rPr>
      <w:b/>
    </w:rPr>
  </w:style>
  <w:style w:type="paragraph" w:customStyle="1" w:styleId="berschrift4oNr">
    <w:name w:val="Überschrift 4 o. Nr."/>
    <w:basedOn w:val="Standard"/>
    <w:next w:val="Standard"/>
    <w:qFormat/>
    <w:rsid w:val="00086EFC"/>
    <w:pPr>
      <w:spacing w:before="120"/>
    </w:pPr>
    <w:rPr>
      <w:b/>
    </w:rPr>
  </w:style>
  <w:style w:type="paragraph" w:customStyle="1" w:styleId="Abschnitt">
    <w:name w:val="Abschnitt"/>
    <w:basedOn w:val="Standard"/>
    <w:next w:val="Standard"/>
    <w:qFormat/>
    <w:rsid w:val="008B0078"/>
    <w:pPr>
      <w:pageBreakBefore/>
      <w:pBdr>
        <w:bottom w:val="single" w:sz="4" w:space="1" w:color="auto"/>
      </w:pBdr>
      <w:spacing w:after="240"/>
      <w:outlineLvl w:val="5"/>
    </w:pPr>
    <w:rPr>
      <w:b/>
      <w:sz w:val="32"/>
    </w:rPr>
  </w:style>
  <w:style w:type="paragraph" w:styleId="Verzeichnis1">
    <w:name w:val="toc 1"/>
    <w:basedOn w:val="Standard"/>
    <w:next w:val="Standard"/>
    <w:uiPriority w:val="39"/>
    <w:rsid w:val="003C6BE6"/>
    <w:pPr>
      <w:tabs>
        <w:tab w:val="right" w:pos="9061"/>
      </w:tabs>
      <w:spacing w:before="120" w:after="60"/>
    </w:pPr>
    <w:rPr>
      <w:b/>
    </w:rPr>
  </w:style>
  <w:style w:type="paragraph" w:styleId="Verzeichnis2">
    <w:name w:val="toc 2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paragraph" w:styleId="Verzeichnis3">
    <w:name w:val="toc 3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character" w:styleId="Hyperlink">
    <w:name w:val="Hyperlink"/>
    <w:basedOn w:val="Absatz-Standardschriftart"/>
    <w:uiPriority w:val="99"/>
    <w:unhideWhenUsed/>
    <w:rsid w:val="00236843"/>
    <w:rPr>
      <w:color w:val="0000FF" w:themeColor="hyperlink"/>
      <w:u w:val="single"/>
      <w:lang w:val="de-CH"/>
    </w:rPr>
  </w:style>
  <w:style w:type="paragraph" w:styleId="Verzeichnis6">
    <w:name w:val="toc 6"/>
    <w:basedOn w:val="Standard"/>
    <w:next w:val="Standard"/>
    <w:uiPriority w:val="39"/>
    <w:rsid w:val="00646F59"/>
    <w:pPr>
      <w:pBdr>
        <w:bottom w:val="single" w:sz="4" w:space="1" w:color="auto"/>
      </w:pBdr>
      <w:tabs>
        <w:tab w:val="right" w:pos="9061"/>
      </w:tabs>
      <w:spacing w:before="240" w:after="120"/>
    </w:pPr>
    <w:rPr>
      <w:b/>
    </w:rPr>
  </w:style>
  <w:style w:type="paragraph" w:styleId="Verzeichnis4">
    <w:name w:val="toc 4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table" w:styleId="Tabellenraster">
    <w:name w:val="Table Grid"/>
    <w:basedOn w:val="NormaleTabelle"/>
    <w:uiPriority w:val="39"/>
    <w:rsid w:val="00C31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5">
    <w:name w:val="toc 5"/>
    <w:basedOn w:val="Standard"/>
    <w:next w:val="Standard"/>
    <w:uiPriority w:val="39"/>
    <w:rsid w:val="003C6BE6"/>
    <w:pPr>
      <w:tabs>
        <w:tab w:val="left" w:pos="9061"/>
      </w:tabs>
      <w:spacing w:before="60"/>
      <w:ind w:left="284"/>
    </w:pPr>
    <w:rPr>
      <w:b/>
    </w:rPr>
  </w:style>
  <w:style w:type="paragraph" w:styleId="Verzeichnis7">
    <w:name w:val="toc 7"/>
    <w:basedOn w:val="Standard"/>
    <w:next w:val="Standard"/>
    <w:autoRedefine/>
    <w:uiPriority w:val="39"/>
    <w:rsid w:val="003C6BE6"/>
    <w:pPr>
      <w:spacing w:after="100"/>
      <w:ind w:left="1321"/>
    </w:pPr>
  </w:style>
  <w:style w:type="paragraph" w:styleId="Verzeichnis8">
    <w:name w:val="toc 8"/>
    <w:basedOn w:val="Standard"/>
    <w:next w:val="Standard"/>
    <w:autoRedefine/>
    <w:uiPriority w:val="39"/>
    <w:rsid w:val="003C6BE6"/>
    <w:pPr>
      <w:spacing w:after="100"/>
      <w:ind w:left="1542"/>
    </w:pPr>
  </w:style>
  <w:style w:type="paragraph" w:styleId="Verzeichnis9">
    <w:name w:val="toc 9"/>
    <w:basedOn w:val="Standard"/>
    <w:next w:val="Standard"/>
    <w:autoRedefine/>
    <w:uiPriority w:val="39"/>
    <w:rsid w:val="003C6BE6"/>
    <w:pPr>
      <w:spacing w:after="100"/>
      <w:ind w:left="1758"/>
    </w:pPr>
  </w:style>
  <w:style w:type="paragraph" w:customStyle="1" w:styleId="Appendix">
    <w:name w:val="Appendix"/>
    <w:basedOn w:val="berschrift1oNr"/>
    <w:next w:val="Standard"/>
    <w:uiPriority w:val="1"/>
    <w:rsid w:val="00554A5D"/>
    <w:pPr>
      <w:keepNext/>
      <w:keepLines/>
      <w:outlineLvl w:val="0"/>
    </w:pPr>
    <w:rPr>
      <w:sz w:val="24"/>
    </w:rPr>
  </w:style>
  <w:style w:type="paragraph" w:styleId="Funotentext">
    <w:name w:val="footnote text"/>
    <w:basedOn w:val="Standard"/>
    <w:link w:val="FunotentextZchn"/>
    <w:uiPriority w:val="99"/>
    <w:rsid w:val="00860C3F"/>
    <w:rPr>
      <w:sz w:val="12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60C3F"/>
    <w:rPr>
      <w:rFonts w:ascii="Arial" w:hAnsi="Arial"/>
      <w:kern w:val="10"/>
      <w:sz w:val="12"/>
      <w:lang w:val="de-CH" w:eastAsia="en-US"/>
    </w:rPr>
  </w:style>
  <w:style w:type="character" w:styleId="Funotenzeichen">
    <w:name w:val="footnote reference"/>
    <w:basedOn w:val="Absatz-Standardschriftart"/>
    <w:uiPriority w:val="99"/>
    <w:unhideWhenUsed/>
    <w:rsid w:val="006A7867"/>
    <w:rPr>
      <w:vertAlign w:val="superscript"/>
      <w:lang w:val="de-CH"/>
    </w:rPr>
  </w:style>
  <w:style w:type="paragraph" w:customStyle="1" w:styleId="Metadaten">
    <w:name w:val="Metadaten"/>
    <w:basedOn w:val="Standard"/>
    <w:next w:val="Standard"/>
    <w:rsid w:val="00623549"/>
    <w:rPr>
      <w:rFonts w:cs="Arial"/>
    </w:rPr>
  </w:style>
  <w:style w:type="paragraph" w:customStyle="1" w:styleId="Vorstossnummer">
    <w:name w:val="Vorstossnummer"/>
    <w:basedOn w:val="Standard"/>
    <w:next w:val="Standard"/>
    <w:link w:val="VorstossnummerZchn"/>
    <w:rsid w:val="00646F59"/>
    <w:pPr>
      <w:jc w:val="right"/>
    </w:pPr>
    <w:rPr>
      <w:b/>
      <w:caps/>
      <w:sz w:val="24"/>
      <w:szCs w:val="24"/>
    </w:rPr>
  </w:style>
  <w:style w:type="character" w:customStyle="1" w:styleId="VorstossnummerZchn">
    <w:name w:val="Vorstossnummer Zchn"/>
    <w:basedOn w:val="Absatz-Standardschriftart"/>
    <w:link w:val="Vorstossnummer"/>
    <w:rsid w:val="00646F59"/>
    <w:rPr>
      <w:b/>
      <w:caps/>
      <w:sz w:val="24"/>
      <w:szCs w:val="24"/>
      <w:lang w:val="de-CH"/>
    </w:rPr>
  </w:style>
  <w:style w:type="paragraph" w:styleId="Listenabsatz">
    <w:name w:val="List Paragraph"/>
    <w:basedOn w:val="Standard"/>
    <w:uiPriority w:val="34"/>
    <w:qFormat/>
    <w:rsid w:val="00875108"/>
    <w:pPr>
      <w:ind w:left="720"/>
      <w:contextualSpacing/>
    </w:pPr>
    <w:rPr>
      <w:szCs w:val="24"/>
      <w:lang w:eastAsia="en-US"/>
    </w:rPr>
  </w:style>
  <w:style w:type="paragraph" w:customStyle="1" w:styleId="Fusszeile">
    <w:name w:val="Fusszeile"/>
    <w:basedOn w:val="Standard"/>
    <w:rsid w:val="003A1AC5"/>
    <w:pPr>
      <w:tabs>
        <w:tab w:val="center" w:pos="4321"/>
        <w:tab w:val="right" w:pos="8641"/>
      </w:tabs>
    </w:pPr>
    <w:rPr>
      <w:sz w:val="16"/>
    </w:rPr>
  </w:style>
  <w:style w:type="paragraph" w:customStyle="1" w:styleId="Fusszeile-Seite">
    <w:name w:val="Fusszeile-Seite"/>
    <w:basedOn w:val="Standard"/>
    <w:rsid w:val="00C60765"/>
    <w:pPr>
      <w:jc w:val="right"/>
    </w:pPr>
    <w:rPr>
      <w:sz w:val="16"/>
    </w:rPr>
  </w:style>
  <w:style w:type="paragraph" w:customStyle="1" w:styleId="ListLevelsWithNumbers">
    <w:name w:val="ListLevelsWithNumbers"/>
    <w:basedOn w:val="Standard"/>
    <w:rsid w:val="00DE7954"/>
    <w:pPr>
      <w:numPr>
        <w:numId w:val="7"/>
      </w:numPr>
    </w:pPr>
  </w:style>
  <w:style w:type="paragraph" w:customStyle="1" w:styleId="ListWithNumbers">
    <w:name w:val="ListWithNumbers"/>
    <w:basedOn w:val="Standard"/>
    <w:rsid w:val="0013302A"/>
    <w:pPr>
      <w:numPr>
        <w:numId w:val="8"/>
      </w:numPr>
    </w:pPr>
  </w:style>
  <w:style w:type="paragraph" w:customStyle="1" w:styleId="AufzhlungVif">
    <w:name w:val="Aufzählung Vif"/>
    <w:basedOn w:val="ListWithSymbols"/>
    <w:rsid w:val="00CA1B44"/>
    <w:pPr>
      <w:ind w:left="142" w:hanging="142"/>
    </w:pPr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3E215C"/>
    <w:rPr>
      <w:rFonts w:ascii="Segoe UI" w:hAnsi="Segoe UI" w:cs="Arial"/>
      <w:b/>
      <w:bCs/>
      <w:iCs/>
      <w:kern w:val="10"/>
      <w:sz w:val="24"/>
      <w:szCs w:val="28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3E215C"/>
    <w:rPr>
      <w:rFonts w:ascii="Segoe UI" w:hAnsi="Segoe UI" w:cs="Arial"/>
      <w:b/>
      <w:bCs/>
      <w:kern w:val="10"/>
      <w:szCs w:val="26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3E215C"/>
    <w:rPr>
      <w:rFonts w:ascii="Segoe UI" w:hAnsi="Segoe UI"/>
      <w:b/>
      <w:bCs/>
      <w:kern w:val="10"/>
      <w:szCs w:val="28"/>
      <w:lang w:val="de-CH"/>
    </w:rPr>
  </w:style>
  <w:style w:type="paragraph" w:styleId="Titel">
    <w:name w:val="Title"/>
    <w:basedOn w:val="Standard"/>
    <w:next w:val="Standard"/>
    <w:link w:val="TitelZchn"/>
    <w:uiPriority w:val="9"/>
    <w:qFormat/>
    <w:rsid w:val="00E1330E"/>
    <w:pPr>
      <w:contextualSpacing/>
    </w:pPr>
    <w:rPr>
      <w:rFonts w:eastAsiaTheme="majorEastAsia" w:cstheme="majorBidi"/>
      <w:b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9"/>
    <w:rsid w:val="00E1330E"/>
    <w:rPr>
      <w:rFonts w:eastAsiaTheme="majorEastAsia" w:cstheme="majorBidi"/>
      <w:b/>
      <w:kern w:val="10"/>
      <w:sz w:val="32"/>
      <w:szCs w:val="56"/>
      <w:lang w:val="de-CH"/>
    </w:rPr>
  </w:style>
  <w:style w:type="character" w:customStyle="1" w:styleId="Hidden">
    <w:name w:val="Hidden"/>
    <w:basedOn w:val="Absatz-Standardschriftart"/>
    <w:uiPriority w:val="1"/>
    <w:qFormat/>
    <w:rsid w:val="00554A5D"/>
    <w:rPr>
      <w:rFonts w:ascii="Segoe UI" w:hAnsi="Segoe UI"/>
      <w:vanish/>
      <w:color w:val="C00000"/>
      <w:kern w:val="0"/>
      <w:sz w:val="18"/>
      <w:lang w:val="de-CH"/>
    </w:rPr>
  </w:style>
  <w:style w:type="character" w:styleId="Platzhaltertext">
    <w:name w:val="Placeholder Text"/>
    <w:basedOn w:val="Absatz-Standardschriftart"/>
    <w:uiPriority w:val="99"/>
    <w:semiHidden/>
    <w:rsid w:val="006056F9"/>
    <w:rPr>
      <w:color w:val="808080"/>
      <w:lang w:val="de-CH"/>
    </w:rPr>
  </w:style>
  <w:style w:type="paragraph" w:styleId="StandardWeb">
    <w:name w:val="Normal (Web)"/>
    <w:basedOn w:val="Standard"/>
    <w:semiHidden/>
    <w:unhideWhenUsed/>
    <w:rsid w:val="00A54BE0"/>
    <w:rPr>
      <w:sz w:val="24"/>
      <w:szCs w:val="24"/>
    </w:rPr>
  </w:style>
  <w:style w:type="paragraph" w:styleId="Blocktext">
    <w:name w:val="Block Text"/>
    <w:basedOn w:val="Standard"/>
    <w:semiHidden/>
    <w:unhideWhenUsed/>
    <w:rsid w:val="00A54BE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54BE0"/>
    <w:pPr>
      <w:numPr>
        <w:numId w:val="0"/>
      </w:numPr>
      <w:spacing w:after="0"/>
      <w:outlineLvl w:val="9"/>
    </w:pPr>
    <w:rPr>
      <w:rFonts w:eastAsiaTheme="majorEastAsia" w:cstheme="majorBidi"/>
      <w:b w:val="0"/>
      <w:bCs w:val="0"/>
      <w:sz w:val="32"/>
    </w:rPr>
  </w:style>
  <w:style w:type="table" w:styleId="MittlereListe2">
    <w:name w:val="Medium List 2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dex1">
    <w:name w:val="index 1"/>
    <w:basedOn w:val="Standard"/>
    <w:next w:val="Standard"/>
    <w:autoRedefine/>
    <w:semiHidden/>
    <w:unhideWhenUsed/>
    <w:rsid w:val="00A54BE0"/>
    <w:pPr>
      <w:ind w:left="220" w:hanging="220"/>
    </w:pPr>
  </w:style>
  <w:style w:type="paragraph" w:styleId="Indexberschrift">
    <w:name w:val="index heading"/>
    <w:basedOn w:val="Standard"/>
    <w:next w:val="Index1"/>
    <w:semiHidden/>
    <w:unhideWhenUsed/>
    <w:rsid w:val="00A54BE0"/>
    <w:rPr>
      <w:rFonts w:eastAsiaTheme="majorEastAsia" w:cstheme="majorBidi"/>
      <w:b/>
      <w:bCs/>
    </w:rPr>
  </w:style>
  <w:style w:type="table" w:styleId="MittlereListe2-Akzent2">
    <w:name w:val="Medium List 2 Accent 2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chrichtenkopf">
    <w:name w:val="Message Header"/>
    <w:basedOn w:val="Standard"/>
    <w:link w:val="NachrichtenkopfZchn"/>
    <w:semiHidden/>
    <w:unhideWhenUsed/>
    <w:rsid w:val="00A54B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A54BE0"/>
    <w:rPr>
      <w:rFonts w:eastAsiaTheme="majorEastAsia" w:cstheme="majorBidi"/>
      <w:sz w:val="24"/>
      <w:szCs w:val="24"/>
      <w:shd w:val="pct20" w:color="auto" w:fill="auto"/>
      <w:lang w:val="de-CH"/>
    </w:rPr>
  </w:style>
  <w:style w:type="character" w:styleId="HTMLBeispiel">
    <w:name w:val="HTML Sample"/>
    <w:basedOn w:val="Absatz-Standardschriftart"/>
    <w:semiHidden/>
    <w:unhideWhenUsed/>
    <w:rsid w:val="00A54BE0"/>
    <w:rPr>
      <w:rFonts w:ascii="Segoe UI" w:hAnsi="Segoe UI"/>
      <w:sz w:val="24"/>
      <w:szCs w:val="24"/>
      <w:lang w:val="de-CH"/>
    </w:rPr>
  </w:style>
  <w:style w:type="table" w:styleId="MittleresRaster2-Akzent4">
    <w:name w:val="Medium Grid 2 Accent 4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A54BE0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RGV-berschrift">
    <w:name w:val="toa heading"/>
    <w:basedOn w:val="Standard"/>
    <w:next w:val="Standard"/>
    <w:semiHidden/>
    <w:unhideWhenUsed/>
    <w:rsid w:val="00A54BE0"/>
    <w:pPr>
      <w:spacing w:before="120"/>
    </w:pPr>
    <w:rPr>
      <w:rFonts w:eastAsiaTheme="majorEastAsia" w:cstheme="majorBidi"/>
      <w:b/>
      <w:bCs/>
      <w:sz w:val="24"/>
      <w:szCs w:val="24"/>
    </w:rPr>
  </w:style>
  <w:style w:type="character" w:styleId="HTMLSchreibmaschine">
    <w:name w:val="HTML Typewriter"/>
    <w:basedOn w:val="Absatz-Standardschriftart"/>
    <w:semiHidden/>
    <w:unhideWhenUsed/>
    <w:rsid w:val="00A54BE0"/>
    <w:rPr>
      <w:rFonts w:ascii="Segoe UI" w:hAnsi="Segoe UI"/>
      <w:sz w:val="20"/>
      <w:szCs w:val="20"/>
      <w:lang w:val="de-CH"/>
    </w:rPr>
  </w:style>
  <w:style w:type="character" w:styleId="HTMLTastatur">
    <w:name w:val="HTML Keyboard"/>
    <w:basedOn w:val="Absatz-Standardschriftart"/>
    <w:semiHidden/>
    <w:unhideWhenUsed/>
    <w:rsid w:val="00A54BE0"/>
    <w:rPr>
      <w:rFonts w:ascii="Segoe UI" w:hAnsi="Segoe UI"/>
      <w:sz w:val="20"/>
      <w:szCs w:val="20"/>
      <w:lang w:val="de-CH"/>
    </w:rPr>
  </w:style>
  <w:style w:type="paragraph" w:styleId="HTMLVorformatiert">
    <w:name w:val="HTML Preformatted"/>
    <w:basedOn w:val="Standard"/>
    <w:link w:val="HTMLVorformatiertZchn"/>
    <w:semiHidden/>
    <w:unhideWhenUsed/>
    <w:rsid w:val="00A54BE0"/>
    <w:rPr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A54BE0"/>
    <w:rPr>
      <w:sz w:val="20"/>
      <w:szCs w:val="20"/>
      <w:lang w:val="de-CH"/>
    </w:rPr>
  </w:style>
  <w:style w:type="paragraph" w:styleId="Makrotext">
    <w:name w:val="macro"/>
    <w:link w:val="MakrotextZchn"/>
    <w:semiHidden/>
    <w:unhideWhenUsed/>
    <w:rsid w:val="00A54B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A54BE0"/>
    <w:rPr>
      <w:sz w:val="20"/>
      <w:szCs w:val="20"/>
      <w:lang w:val="de-CH"/>
    </w:rPr>
  </w:style>
  <w:style w:type="paragraph" w:styleId="NurText">
    <w:name w:val="Plain Text"/>
    <w:basedOn w:val="Standard"/>
    <w:link w:val="NurTextZchn"/>
    <w:semiHidden/>
    <w:unhideWhenUsed/>
    <w:rsid w:val="00A54BE0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A54BE0"/>
    <w:rPr>
      <w:sz w:val="21"/>
      <w:szCs w:val="21"/>
      <w:lang w:val="de-CH"/>
    </w:rPr>
  </w:style>
  <w:style w:type="character" w:styleId="HTMLCode">
    <w:name w:val="HTML Code"/>
    <w:basedOn w:val="Absatz-Standardschriftart"/>
    <w:semiHidden/>
    <w:unhideWhenUsed/>
    <w:rsid w:val="00A54BE0"/>
    <w:rPr>
      <w:rFonts w:ascii="Segoe UI" w:hAnsi="Segoe UI"/>
      <w:sz w:val="20"/>
      <w:szCs w:val="20"/>
      <w:lang w:val="de-CH"/>
    </w:rPr>
  </w:style>
  <w:style w:type="paragraph" w:styleId="Kopfzeile">
    <w:name w:val="header"/>
    <w:basedOn w:val="Standard"/>
    <w:link w:val="KopfzeileZchn"/>
    <w:unhideWhenUsed/>
    <w:rsid w:val="00B94DE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94DE2"/>
    <w:rPr>
      <w:lang w:val="de-CH"/>
    </w:rPr>
  </w:style>
  <w:style w:type="paragraph" w:styleId="Fuzeile">
    <w:name w:val="footer"/>
    <w:basedOn w:val="Standard"/>
    <w:link w:val="FuzeileZchn"/>
    <w:unhideWhenUsed/>
    <w:rsid w:val="00B94DE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94DE2"/>
    <w:rPr>
      <w:lang w:val="de-CH"/>
    </w:rPr>
  </w:style>
  <w:style w:type="table" w:customStyle="1" w:styleId="Tabellenraster2">
    <w:name w:val="Tabellenraster2"/>
    <w:basedOn w:val="NormaleTabelle"/>
    <w:next w:val="Tabellenraster"/>
    <w:uiPriority w:val="39"/>
    <w:rsid w:val="00EE77AF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2B5EF5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428260\AppData\Local\Temp\officeatwork\temp0001\Templates\2055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A76DB44A19C41CAADF48C5E4C23CD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14556F-09BB-4F2C-B7E0-80D72A64B051}"/>
      </w:docPartPr>
      <w:docPartBody>
        <w:p w:rsidR="007F4655" w:rsidRDefault="00197D84">
          <w:pPr>
            <w:pStyle w:val="5A76DB44A19C41CAADF48C5E4C23CD87"/>
          </w:pPr>
          <w:r>
            <w:t>‍</w:t>
          </w:r>
        </w:p>
      </w:docPartBody>
    </w:docPart>
    <w:docPart>
      <w:docPartPr>
        <w:name w:val="390BAED844BF413882B95B8A7B2D5E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055F60-1548-487D-A07B-2B22BCB1BC48}"/>
      </w:docPartPr>
      <w:docPartBody>
        <w:p w:rsidR="007F4655" w:rsidRDefault="00197D84">
          <w:pPr>
            <w:pStyle w:val="390BAED844BF413882B95B8A7B2D5E84"/>
          </w:pPr>
          <w:r w:rsidRPr="00357DF5">
            <w:rPr>
              <w:rStyle w:val="Fett"/>
            </w:rPr>
            <w:t xml:space="preserve"> </w:t>
          </w:r>
        </w:p>
      </w:docPartBody>
    </w:docPart>
    <w:docPart>
      <w:docPartPr>
        <w:name w:val="898CAFBF9A884604A85F45F0D626BB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F81DAD-699B-4EDE-8387-9107493E0D83}"/>
      </w:docPartPr>
      <w:docPartBody>
        <w:p w:rsidR="007F4655" w:rsidRDefault="00197D84" w:rsidP="00197D84">
          <w:pPr>
            <w:pStyle w:val="898CAFBF9A884604A85F45F0D626BB083"/>
          </w:pPr>
          <w:r w:rsidRPr="00EE77AF">
            <w:rPr>
              <w:rFonts w:cs="Segoe UI"/>
              <w:color w:val="808080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B3623A60D0D43ABBD28AF750FB245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087A7-CCC4-4969-8479-92A9CB90D21B}"/>
      </w:docPartPr>
      <w:docPartBody>
        <w:p w:rsidR="007F4655" w:rsidRDefault="00197D84" w:rsidP="00197D84">
          <w:pPr>
            <w:pStyle w:val="0B3623A60D0D43ABBD28AF750FB245EC3"/>
          </w:pPr>
          <w:r w:rsidRPr="00EE77AF">
            <w:rPr>
              <w:rFonts w:cs="Segoe UI"/>
              <w:color w:val="808080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070AF71D7974397B7931A00AB7A9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3A8057-B585-45B7-8025-7BB4F9D865B7}"/>
      </w:docPartPr>
      <w:docPartBody>
        <w:p w:rsidR="007F4655" w:rsidRDefault="00197D84" w:rsidP="00197D84">
          <w:pPr>
            <w:pStyle w:val="D070AF71D7974397B7931A00AB7A94BB3"/>
          </w:pPr>
          <w:r w:rsidRPr="00EE77AF">
            <w:rPr>
              <w:rFonts w:cs="Segoe UI"/>
              <w:color w:val="808080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6B68A895CDDA437CA29F2A2217943C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F19934-EF98-45E0-BFC0-07C930F1C7AE}"/>
      </w:docPartPr>
      <w:docPartBody>
        <w:p w:rsidR="007F4655" w:rsidRDefault="00197D84" w:rsidP="00197D84">
          <w:pPr>
            <w:pStyle w:val="6B68A895CDDA437CA29F2A2217943C43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A818DD0B98A14EA88E359E54D9DFF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2FF3AF-7798-4AFE-8814-44E3C5198E9A}"/>
      </w:docPartPr>
      <w:docPartBody>
        <w:p w:rsidR="007F4655" w:rsidRDefault="00197D84" w:rsidP="00197D84">
          <w:pPr>
            <w:pStyle w:val="A818DD0B98A14EA88E359E54D9DFF1631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Projektvereinbarung.</w:t>
          </w:r>
        </w:p>
      </w:docPartBody>
    </w:docPart>
    <w:docPart>
      <w:docPartPr>
        <w:name w:val="C7E30A9E3C2949B686626564078BCF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83C7A-257B-4D48-A5F8-12E35941577A}"/>
      </w:docPartPr>
      <w:docPartBody>
        <w:p w:rsidR="007F4655" w:rsidRDefault="00197D84" w:rsidP="00197D84">
          <w:pPr>
            <w:pStyle w:val="C7E30A9E3C2949B686626564078BCF401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Projektvereinbarung.</w:t>
          </w:r>
        </w:p>
      </w:docPartBody>
    </w:docPart>
    <w:docPart>
      <w:docPartPr>
        <w:name w:val="CC2F6FD177304C20A3451CB6279B59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39BFE3-DFD5-4934-9D3B-10BA674FCFFA}"/>
      </w:docPartPr>
      <w:docPartBody>
        <w:p w:rsidR="007F4655" w:rsidRDefault="00197D84" w:rsidP="00197D84">
          <w:pPr>
            <w:pStyle w:val="CC2F6FD177304C20A3451CB6279B59BD3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</w:t>
          </w:r>
        </w:p>
      </w:docPartBody>
    </w:docPart>
    <w:docPart>
      <w:docPartPr>
        <w:name w:val="7A5A0AA56BDA4C28BB334AD3E8767E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9D0C9F-8BFE-4086-992C-B91D93F43CA1}"/>
      </w:docPartPr>
      <w:docPartBody>
        <w:p w:rsidR="007F4655" w:rsidRDefault="00197D84" w:rsidP="00197D84">
          <w:pPr>
            <w:pStyle w:val="7A5A0AA56BDA4C28BB334AD3E8767ED93"/>
          </w:pPr>
          <w:r w:rsidRPr="00EE77AF">
            <w:rPr>
              <w:rFonts w:cs="Segoe UI"/>
              <w:color w:val="808080"/>
              <w:sz w:val="20"/>
              <w:szCs w:val="20"/>
              <w:lang w:val="de-DE"/>
            </w:rPr>
            <w:t>Abweichungen zum ursprünglichen Budget. Weiterführende Erläuterungen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D8E930-12BA-48E5-B97C-1850CD73A98D}"/>
      </w:docPartPr>
      <w:docPartBody>
        <w:p w:rsidR="007F4655" w:rsidRDefault="00197D84">
          <w:r w:rsidRPr="000272E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2A7761C6C548F38234306E23A8D7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C0FD2B-02CC-4899-996D-DE3B020C8A33}"/>
      </w:docPartPr>
      <w:docPartBody>
        <w:p w:rsidR="007F4655" w:rsidRDefault="00197D84" w:rsidP="00197D84">
          <w:pPr>
            <w:pStyle w:val="5B2A7761C6C548F38234306E23A8D768"/>
          </w:pPr>
          <w:r w:rsidRPr="00EE77AF">
            <w:rPr>
              <w:rFonts w:ascii="Segoe UI" w:hAnsi="Segoe UI" w:cs="Segoe UI"/>
              <w:color w:val="808080"/>
              <w:sz w:val="20"/>
              <w:szCs w:val="20"/>
            </w:rPr>
            <w:t>Meilensteine/Inhalte gemäss Projektvereinbarung.</w:t>
          </w:r>
        </w:p>
      </w:docPartBody>
    </w:docPart>
    <w:docPart>
      <w:docPartPr>
        <w:name w:val="8EBFBA358A774FE88C3CB9D9E022CE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D9AD3C-7CCF-4541-8B80-2358A6990810}"/>
      </w:docPartPr>
      <w:docPartBody>
        <w:p w:rsidR="007F4655" w:rsidRDefault="00197D84" w:rsidP="00197D84">
          <w:pPr>
            <w:pStyle w:val="8EBFBA358A774FE88C3CB9D9E022CEFA2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</w:t>
          </w:r>
        </w:p>
      </w:docPartBody>
    </w:docPart>
    <w:docPart>
      <w:docPartPr>
        <w:name w:val="105B1A90AB764C93927996D52F166A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3BBDC9-46D0-409E-8881-3A1E419129C2}"/>
      </w:docPartPr>
      <w:docPartBody>
        <w:p w:rsidR="007F4655" w:rsidRDefault="00197D84" w:rsidP="00197D84">
          <w:pPr>
            <w:pStyle w:val="105B1A90AB764C93927996D52F166A412"/>
          </w:pPr>
          <w:r w:rsidRPr="00EE77AF">
            <w:rPr>
              <w:rFonts w:cs="Segoe UI"/>
              <w:color w:val="808080"/>
              <w:sz w:val="20"/>
              <w:szCs w:val="20"/>
            </w:rPr>
            <w:t>Meilensteine/Inhalte gemäss Projektvereinbarung</w:t>
          </w:r>
        </w:p>
      </w:docPartBody>
    </w:docPart>
    <w:docPart>
      <w:docPartPr>
        <w:name w:val="AA72079C10A5449497E89F54A99074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9FDE4-ECD5-4F14-BCB4-12D8646A4891}"/>
      </w:docPartPr>
      <w:docPartBody>
        <w:p w:rsidR="007F4655" w:rsidRDefault="00197D84" w:rsidP="00197D84">
          <w:pPr>
            <w:pStyle w:val="AA72079C10A5449497E89F54A99074DC2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D413F1AE7E684CCA8F32CC6FEC89D6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9E4AD1-48E4-4114-AF61-F3CEE32158C9}"/>
      </w:docPartPr>
      <w:docPartBody>
        <w:p w:rsidR="007F4655" w:rsidRDefault="00197D84" w:rsidP="00197D84">
          <w:pPr>
            <w:pStyle w:val="D413F1AE7E684CCA8F32CC6FEC89D6382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4C7B7A0323EA46CAAD4959A3FE180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D27248-E835-42EE-9B36-1D0E131AAACB}"/>
      </w:docPartPr>
      <w:docPartBody>
        <w:p w:rsidR="007F4655" w:rsidRDefault="00197D84" w:rsidP="00197D84">
          <w:pPr>
            <w:pStyle w:val="4C7B7A0323EA46CAAD4959A3FE180F602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2FB3C01FDB294BF08FEC523BA49FDC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2FF9ED-58AF-4D50-8807-4C990912AD88}"/>
      </w:docPartPr>
      <w:docPartBody>
        <w:p w:rsidR="007F4655" w:rsidRDefault="00197D84" w:rsidP="00197D84">
          <w:pPr>
            <w:pStyle w:val="2FB3C01FDB294BF08FEC523BA49FDCA42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507659FC8A34036BA9E012AEE004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2BB7E0-E30E-4040-A5D4-7C6026D5E886}"/>
      </w:docPartPr>
      <w:docPartBody>
        <w:p w:rsidR="007F4655" w:rsidRDefault="00197D84" w:rsidP="00197D84">
          <w:pPr>
            <w:pStyle w:val="E507659FC8A34036BA9E012AEE0047EB2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377AF22AF753437BA4F46A46F80FF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1078-3ACE-43AD-874C-1A9DA3E0060F}"/>
      </w:docPartPr>
      <w:docPartBody>
        <w:p w:rsidR="007F4655" w:rsidRDefault="00197D84" w:rsidP="00197D84">
          <w:pPr>
            <w:pStyle w:val="377AF22AF753437BA4F46A46F80FFD052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52B6147C2CC4AAB9887CD9AC450E6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F7CE2F-BDDB-42E4-98FC-9258D7A41656}"/>
      </w:docPartPr>
      <w:docPartBody>
        <w:p w:rsidR="007F4655" w:rsidRDefault="00197D84" w:rsidP="00197D84">
          <w:pPr>
            <w:pStyle w:val="252B6147C2CC4AAB9887CD9AC450E6232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96A206A18F3645A18A624CA4AE2C20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937D73-24AD-463E-BDFF-4DF64DBCF5DF}"/>
      </w:docPartPr>
      <w:docPartBody>
        <w:p w:rsidR="007F4655" w:rsidRDefault="00197D84" w:rsidP="00197D84">
          <w:pPr>
            <w:pStyle w:val="96A206A18F3645A18A624CA4AE2C20D82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BBEAFDBA01A1485B862A945C5CBECB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161232-57C9-4301-A486-DB39CC6B2D18}"/>
      </w:docPartPr>
      <w:docPartBody>
        <w:p w:rsidR="007F4655" w:rsidRDefault="00197D84" w:rsidP="00197D84">
          <w:pPr>
            <w:pStyle w:val="BBEAFDBA01A1485B862A945C5CBECBC62"/>
          </w:pPr>
          <w:r w:rsidRPr="002B5EF5">
            <w:rPr>
              <w:rStyle w:val="Platzhaltertext"/>
              <w:rFonts w:cs="Segoe UI"/>
              <w:sz w:val="20"/>
              <w:szCs w:val="20"/>
            </w:rPr>
            <w:t>Aus Projektvereinbarung übernehmen</w:t>
          </w:r>
        </w:p>
      </w:docPartBody>
    </w:docPart>
    <w:docPart>
      <w:docPartPr>
        <w:name w:val="9BAC79064EDB472593214CA0E5746C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C1F27-A6E4-4F97-BA1C-1C8F9054A01D}"/>
      </w:docPartPr>
      <w:docPartBody>
        <w:p w:rsidR="007F4655" w:rsidRDefault="00197D84" w:rsidP="00197D84">
          <w:pPr>
            <w:pStyle w:val="9BAC79064EDB472593214CA0E5746C432"/>
          </w:pPr>
          <w:r w:rsidRPr="002B5EF5">
            <w:rPr>
              <w:rStyle w:val="Platzhaltertext"/>
              <w:rFonts w:cs="Segoe UI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D84"/>
    <w:rsid w:val="00197D84"/>
    <w:rsid w:val="007F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A76DB44A19C41CAADF48C5E4C23CD87">
    <w:name w:val="5A76DB44A19C41CAADF48C5E4C23CD87"/>
  </w:style>
  <w:style w:type="character" w:styleId="Fett">
    <w:name w:val="Strong"/>
    <w:qFormat/>
    <w:rPr>
      <w:b/>
      <w:bCs/>
    </w:rPr>
  </w:style>
  <w:style w:type="paragraph" w:customStyle="1" w:styleId="390BAED844BF413882B95B8A7B2D5E84">
    <w:name w:val="390BAED844BF413882B95B8A7B2D5E84"/>
  </w:style>
  <w:style w:type="character" w:styleId="Platzhaltertext">
    <w:name w:val="Placeholder Text"/>
    <w:basedOn w:val="Absatz-Standardschriftart"/>
    <w:uiPriority w:val="99"/>
    <w:semiHidden/>
    <w:rsid w:val="00197D84"/>
    <w:rPr>
      <w:color w:val="808080"/>
      <w:lang w:val="de-CH"/>
    </w:rPr>
  </w:style>
  <w:style w:type="paragraph" w:customStyle="1" w:styleId="898CAFBF9A884604A85F45F0D626BB08">
    <w:name w:val="898CAFBF9A884604A85F45F0D626BB08"/>
    <w:rsid w:val="00197D84"/>
  </w:style>
  <w:style w:type="paragraph" w:customStyle="1" w:styleId="0B3623A60D0D43ABBD28AF750FB245EC">
    <w:name w:val="0B3623A60D0D43ABBD28AF750FB245EC"/>
    <w:rsid w:val="00197D84"/>
  </w:style>
  <w:style w:type="paragraph" w:customStyle="1" w:styleId="D070AF71D7974397B7931A00AB7A94BB">
    <w:name w:val="D070AF71D7974397B7931A00AB7A94BB"/>
    <w:rsid w:val="00197D84"/>
  </w:style>
  <w:style w:type="paragraph" w:customStyle="1" w:styleId="6B68A895CDDA437CA29F2A2217943C43">
    <w:name w:val="6B68A895CDDA437CA29F2A2217943C43"/>
    <w:rsid w:val="00197D84"/>
  </w:style>
  <w:style w:type="paragraph" w:customStyle="1" w:styleId="73175C2FFC11407E900DDCE3DC7D54DC">
    <w:name w:val="73175C2FFC11407E900DDCE3DC7D54DC"/>
    <w:rsid w:val="00197D84"/>
  </w:style>
  <w:style w:type="paragraph" w:customStyle="1" w:styleId="A818DD0B98A14EA88E359E54D9DFF163">
    <w:name w:val="A818DD0B98A14EA88E359E54D9DFF163"/>
    <w:rsid w:val="00197D84"/>
  </w:style>
  <w:style w:type="paragraph" w:customStyle="1" w:styleId="C7E30A9E3C2949B686626564078BCF40">
    <w:name w:val="C7E30A9E3C2949B686626564078BCF40"/>
    <w:rsid w:val="00197D84"/>
  </w:style>
  <w:style w:type="paragraph" w:customStyle="1" w:styleId="CC2F6FD177304C20A3451CB6279B59BD">
    <w:name w:val="CC2F6FD177304C20A3451CB6279B59BD"/>
    <w:rsid w:val="00197D84"/>
  </w:style>
  <w:style w:type="paragraph" w:customStyle="1" w:styleId="7A5A0AA56BDA4C28BB334AD3E8767ED9">
    <w:name w:val="7A5A0AA56BDA4C28BB334AD3E8767ED9"/>
    <w:rsid w:val="00197D84"/>
  </w:style>
  <w:style w:type="paragraph" w:customStyle="1" w:styleId="898CAFBF9A884604A85F45F0D626BB081">
    <w:name w:val="898CAFBF9A884604A85F45F0D626BB08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1">
    <w:name w:val="0B3623A60D0D43ABBD28AF750FB245EC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1">
    <w:name w:val="D070AF71D7974397B7931A00AB7A94BB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818DD0B98A14EA88E359E54D9DFF1631">
    <w:name w:val="A818DD0B98A14EA88E359E54D9DFF163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7E30A9E3C2949B686626564078BCF401">
    <w:name w:val="C7E30A9E3C2949B686626564078BCF40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C2F6FD177304C20A3451CB6279B59BD1">
    <w:name w:val="CC2F6FD177304C20A3451CB6279B59BD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1">
    <w:name w:val="7A5A0AA56BDA4C28BB334AD3E8767ED9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5B2A7761C6C548F38234306E23A8D768">
    <w:name w:val="5B2A7761C6C548F38234306E23A8D768"/>
    <w:rsid w:val="00197D84"/>
  </w:style>
  <w:style w:type="paragraph" w:customStyle="1" w:styleId="8EBFBA358A774FE88C3CB9D9E022CEFA">
    <w:name w:val="8EBFBA358A774FE88C3CB9D9E022CEFA"/>
    <w:rsid w:val="00197D84"/>
  </w:style>
  <w:style w:type="paragraph" w:customStyle="1" w:styleId="105B1A90AB764C93927996D52F166A41">
    <w:name w:val="105B1A90AB764C93927996D52F166A41"/>
    <w:rsid w:val="00197D84"/>
  </w:style>
  <w:style w:type="paragraph" w:customStyle="1" w:styleId="8F1F8D19EA2344F2964D6252BF77F5BD">
    <w:name w:val="8F1F8D19EA2344F2964D6252BF77F5BD"/>
    <w:rsid w:val="00197D84"/>
  </w:style>
  <w:style w:type="paragraph" w:customStyle="1" w:styleId="6F646A19C1504D8FBF152F7248C97CD4">
    <w:name w:val="6F646A19C1504D8FBF152F7248C97CD4"/>
    <w:rsid w:val="00197D84"/>
  </w:style>
  <w:style w:type="paragraph" w:customStyle="1" w:styleId="DD35D9BAC9B844CF86A0E1211FDC1062">
    <w:name w:val="DD35D9BAC9B844CF86A0E1211FDC1062"/>
    <w:rsid w:val="00197D84"/>
  </w:style>
  <w:style w:type="paragraph" w:customStyle="1" w:styleId="21AC29804E594BF587980C3ABC25ECCA">
    <w:name w:val="21AC29804E594BF587980C3ABC25ECCA"/>
    <w:rsid w:val="00197D84"/>
  </w:style>
  <w:style w:type="paragraph" w:customStyle="1" w:styleId="AA72079C10A5449497E89F54A99074DC">
    <w:name w:val="AA72079C10A5449497E89F54A99074DC"/>
    <w:rsid w:val="00197D84"/>
  </w:style>
  <w:style w:type="paragraph" w:customStyle="1" w:styleId="D413F1AE7E684CCA8F32CC6FEC89D638">
    <w:name w:val="D413F1AE7E684CCA8F32CC6FEC89D638"/>
    <w:rsid w:val="00197D84"/>
  </w:style>
  <w:style w:type="paragraph" w:customStyle="1" w:styleId="4C7B7A0323EA46CAAD4959A3FE180F60">
    <w:name w:val="4C7B7A0323EA46CAAD4959A3FE180F60"/>
    <w:rsid w:val="00197D84"/>
  </w:style>
  <w:style w:type="paragraph" w:customStyle="1" w:styleId="2FB3C01FDB294BF08FEC523BA49FDCA4">
    <w:name w:val="2FB3C01FDB294BF08FEC523BA49FDCA4"/>
    <w:rsid w:val="00197D84"/>
  </w:style>
  <w:style w:type="paragraph" w:customStyle="1" w:styleId="E507659FC8A34036BA9E012AEE0047EB">
    <w:name w:val="E507659FC8A34036BA9E012AEE0047EB"/>
    <w:rsid w:val="00197D84"/>
  </w:style>
  <w:style w:type="paragraph" w:customStyle="1" w:styleId="377AF22AF753437BA4F46A46F80FFD05">
    <w:name w:val="377AF22AF753437BA4F46A46F80FFD05"/>
    <w:rsid w:val="00197D84"/>
  </w:style>
  <w:style w:type="paragraph" w:customStyle="1" w:styleId="252B6147C2CC4AAB9887CD9AC450E623">
    <w:name w:val="252B6147C2CC4AAB9887CD9AC450E623"/>
    <w:rsid w:val="00197D84"/>
  </w:style>
  <w:style w:type="paragraph" w:customStyle="1" w:styleId="96A206A18F3645A18A624CA4AE2C20D8">
    <w:name w:val="96A206A18F3645A18A624CA4AE2C20D8"/>
    <w:rsid w:val="00197D84"/>
  </w:style>
  <w:style w:type="paragraph" w:customStyle="1" w:styleId="BBEAFDBA01A1485B862A945C5CBECBC6">
    <w:name w:val="BBEAFDBA01A1485B862A945C5CBECBC6"/>
    <w:rsid w:val="00197D84"/>
  </w:style>
  <w:style w:type="paragraph" w:customStyle="1" w:styleId="9BAC79064EDB472593214CA0E5746C43">
    <w:name w:val="9BAC79064EDB472593214CA0E5746C43"/>
    <w:rsid w:val="00197D84"/>
  </w:style>
  <w:style w:type="paragraph" w:customStyle="1" w:styleId="898CAFBF9A884604A85F45F0D626BB082">
    <w:name w:val="898CAFBF9A884604A85F45F0D626BB08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2">
    <w:name w:val="0B3623A60D0D43ABBD28AF750FB245EC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2">
    <w:name w:val="D070AF71D7974397B7931A00AB7A94BB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05B1A90AB764C93927996D52F166A411">
    <w:name w:val="105B1A90AB764C93927996D52F166A41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EBFBA358A774FE88C3CB9D9E022CEFA1">
    <w:name w:val="8EBFBA358A774FE88C3CB9D9E022CEFA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C2F6FD177304C20A3451CB6279B59BD2">
    <w:name w:val="CC2F6FD177304C20A3451CB6279B59BD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2">
    <w:name w:val="7A5A0AA56BDA4C28BB334AD3E8767ED9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A72079C10A5449497E89F54A99074DC1">
    <w:name w:val="AA72079C10A5449497E89F54A99074DC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13F1AE7E684CCA8F32CC6FEC89D6381">
    <w:name w:val="D413F1AE7E684CCA8F32CC6FEC89D638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C7B7A0323EA46CAAD4959A3FE180F601">
    <w:name w:val="4C7B7A0323EA46CAAD4959A3FE180F60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FB3C01FDB294BF08FEC523BA49FDCA41">
    <w:name w:val="2FB3C01FDB294BF08FEC523BA49FDCA4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507659FC8A34036BA9E012AEE0047EB1">
    <w:name w:val="E507659FC8A34036BA9E012AEE0047EB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77AF22AF753437BA4F46A46F80FFD051">
    <w:name w:val="377AF22AF753437BA4F46A46F80FFD05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52B6147C2CC4AAB9887CD9AC450E6231">
    <w:name w:val="252B6147C2CC4AAB9887CD9AC450E623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6A206A18F3645A18A624CA4AE2C20D81">
    <w:name w:val="96A206A18F3645A18A624CA4AE2C20D8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BEAFDBA01A1485B862A945C5CBECBC61">
    <w:name w:val="BBEAFDBA01A1485B862A945C5CBECBC6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BAC79064EDB472593214CA0E5746C431">
    <w:name w:val="9BAC79064EDB472593214CA0E5746C431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98CAFBF9A884604A85F45F0D626BB083">
    <w:name w:val="898CAFBF9A884604A85F45F0D626BB08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B3623A60D0D43ABBD28AF750FB245EC3">
    <w:name w:val="0B3623A60D0D43ABBD28AF750FB245EC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070AF71D7974397B7931A00AB7A94BB3">
    <w:name w:val="D070AF71D7974397B7931A00AB7A94BB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05B1A90AB764C93927996D52F166A412">
    <w:name w:val="105B1A90AB764C93927996D52F166A41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EBFBA358A774FE88C3CB9D9E022CEFA2">
    <w:name w:val="8EBFBA358A774FE88C3CB9D9E022CEFA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C2F6FD177304C20A3451CB6279B59BD3">
    <w:name w:val="CC2F6FD177304C20A3451CB6279B59BD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A5A0AA56BDA4C28BB334AD3E8767ED93">
    <w:name w:val="7A5A0AA56BDA4C28BB334AD3E8767ED93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A72079C10A5449497E89F54A99074DC2">
    <w:name w:val="AA72079C10A5449497E89F54A99074DC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13F1AE7E684CCA8F32CC6FEC89D6382">
    <w:name w:val="D413F1AE7E684CCA8F32CC6FEC89D638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C7B7A0323EA46CAAD4959A3FE180F602">
    <w:name w:val="4C7B7A0323EA46CAAD4959A3FE180F60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FB3C01FDB294BF08FEC523BA49FDCA42">
    <w:name w:val="2FB3C01FDB294BF08FEC523BA49FDCA4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507659FC8A34036BA9E012AEE0047EB2">
    <w:name w:val="E507659FC8A34036BA9E012AEE0047EB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77AF22AF753437BA4F46A46F80FFD052">
    <w:name w:val="377AF22AF753437BA4F46A46F80FFD05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52B6147C2CC4AAB9887CD9AC450E6232">
    <w:name w:val="252B6147C2CC4AAB9887CD9AC450E623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6A206A18F3645A18A624CA4AE2C20D82">
    <w:name w:val="96A206A18F3645A18A624CA4AE2C20D8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BEAFDBA01A1485B862A945C5CBECBC62">
    <w:name w:val="BBEAFDBA01A1485B862A945C5CBECBC62"/>
    <w:rsid w:val="00197D84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BAC79064EDB472593214CA0E5746C432">
    <w:name w:val="9BAC79064EDB472593214CA0E5746C432"/>
    <w:rsid w:val="00197D84"/>
    <w:pPr>
      <w:spacing w:after="0" w:line="240" w:lineRule="auto"/>
    </w:pPr>
    <w:rPr>
      <w:rFonts w:ascii="Segoe UI" w:eastAsia="Times New Roman" w:hAnsi="Segoe U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Formulas">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</officeatwork>
</file>

<file path=customXml/item2.xml><?xml version="1.0" encoding="utf-8"?>
<officeatwork xmlns="http://schemas.officeatwork.com/Media"/>
</file>

<file path=customXml/item3.xml><?xml version="1.0" encoding="utf-8"?>
<officeatwork xmlns="http://schemas.officeatwork.com/Document">eNp7v3u/jUt+cmlual6JnU1wfk5pSWZ+nmeKnY0+MscnMS+9NDE91c7IwNTURh/OtQnLTC0HqoVQAUCh4NSc1GSgUfooHLgVAFOAKK8=</officeatwork>
</file>

<file path=customXml/item4.xml><?xml version="1.0" encoding="utf-8"?>
<officeatwork xmlns="http://schemas.officeatwork.com/MasterProperties">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</officeatwork>
</file>

<file path=customXml/item5.xml><?xml version="1.0" encoding="utf-8"?>
<officeatwork xmlns="http://schemas.officeatwork.com/CustomXMLPart">
  <Organisation1>Raum und Wirtschaft (rawi)</Organisation1>
  <FooterNormal>​</FooterNormal>
  <FooterBold>​</FooterBold>
  <Departement>Bau-, Umwelt- und Wirtschaftsdepartement
</Departement>
</officeatwork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5B434-0541-4188-995B-172C0DDEB447}">
  <ds:schemaRefs>
    <ds:schemaRef ds:uri="http://schemas.officeatwork.com/Formulas"/>
  </ds:schemaRefs>
</ds:datastoreItem>
</file>

<file path=customXml/itemProps2.xml><?xml version="1.0" encoding="utf-8"?>
<ds:datastoreItem xmlns:ds="http://schemas.openxmlformats.org/officeDocument/2006/customXml" ds:itemID="{FC14CB04-9217-49DF-86F4-29F56E1C6F03}">
  <ds:schemaRefs>
    <ds:schemaRef ds:uri="http://schemas.officeatwork.com/Media"/>
  </ds:schemaRefs>
</ds:datastoreItem>
</file>

<file path=customXml/itemProps3.xml><?xml version="1.0" encoding="utf-8"?>
<ds:datastoreItem xmlns:ds="http://schemas.openxmlformats.org/officeDocument/2006/customXml" ds:itemID="{85FE2F23-4E9C-432E-BF1D-60E8D75D3C01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D6BEA61C-D320-4944-8266-CD6D0640BF1A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F142AFCC-EF89-4CB6-828A-483D7B5D2939}">
  <ds:schemaRefs>
    <ds:schemaRef ds:uri="http://schemas.officeatwork.com/CustomXMLPart"/>
  </ds:schemaRefs>
</ds:datastoreItem>
</file>

<file path=customXml/itemProps6.xml><?xml version="1.0" encoding="utf-8"?>
<ds:datastoreItem xmlns:ds="http://schemas.openxmlformats.org/officeDocument/2006/customXml" ds:itemID="{B2D40B54-5F9D-4F8D-B24F-F85F71E5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2055.dot</Template>
  <TotalTime>0</TotalTime>
  <Pages>2</Pages>
  <Words>209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Organisation</vt:lpstr>
    </vt:vector>
  </TitlesOfParts>
  <Company>Bau-, Umwelt- und Wirtschaftsdepartement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Hofer Michèle</dc:creator>
  <cp:keywords/>
  <dc:description/>
  <cp:lastModifiedBy>Hofer Michèle</cp:lastModifiedBy>
  <cp:revision>7</cp:revision>
  <dcterms:created xsi:type="dcterms:W3CDTF">2025-02-06T14:58:00Z</dcterms:created>
  <dcterms:modified xsi:type="dcterms:W3CDTF">2025-02-24T07:26:00Z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Name">
    <vt:lpwstr/>
  </property>
  <property fmtid="{D5CDD505-2E9C-101B-9397-08002B2CF9AE}" pid="3" name="CMIdata.Dok_Titel">
    <vt:lpwstr/>
  </property>
  <property fmtid="{D5CDD505-2E9C-101B-9397-08002B2CF9AE}" pid="4" name="CMIdata.G_Laufnummer">
    <vt:lpwstr/>
  </property>
  <property fmtid="{D5CDD505-2E9C-101B-9397-08002B2CF9AE}" pid="5" name="CMIdata.G_Signatur">
    <vt:lpwstr/>
  </property>
  <property fmtid="{D5CDD505-2E9C-101B-9397-08002B2CF9AE}" pid="6" name="Contactperson.Direct Fax">
    <vt:lpwstr/>
  </property>
  <property fmtid="{D5CDD505-2E9C-101B-9397-08002B2CF9AE}" pid="7" name="Contactperson.Direct Phone">
    <vt:lpwstr/>
  </property>
  <property fmtid="{D5CDD505-2E9C-101B-9397-08002B2CF9AE}" pid="8" name="Contactperson.DirectFax">
    <vt:lpwstr/>
  </property>
  <property fmtid="{D5CDD505-2E9C-101B-9397-08002B2CF9AE}" pid="9" name="Contactperson.DirectPhone">
    <vt:lpwstr/>
  </property>
  <property fmtid="{D5CDD505-2E9C-101B-9397-08002B2CF9AE}" pid="10" name="Contactperson.Name">
    <vt:lpwstr/>
  </property>
  <property fmtid="{D5CDD505-2E9C-101B-9397-08002B2CF9AE}" pid="11" name="CustomField.ShowLogos">
    <vt:lpwstr>-1</vt:lpwstr>
  </property>
  <property fmtid="{D5CDD505-2E9C-101B-9397-08002B2CF9AE}" pid="12" name="Doc.ContentTypeBrackets">
    <vt:lpwstr>[Inhalts-Typ]</vt:lpwstr>
  </property>
  <property fmtid="{D5CDD505-2E9C-101B-9397-08002B2CF9AE}" pid="13" name="Doc.Date">
    <vt:lpwstr>Datum</vt:lpwstr>
  </property>
  <property fmtid="{D5CDD505-2E9C-101B-9397-08002B2CF9AE}" pid="14" name="Doc.of">
    <vt:lpwstr>von</vt:lpwstr>
  </property>
  <property fmtid="{D5CDD505-2E9C-101B-9397-08002B2CF9AE}" pid="15" name="Doc.Page">
    <vt:lpwstr>Seite</vt:lpwstr>
  </property>
  <property fmtid="{D5CDD505-2E9C-101B-9397-08002B2CF9AE}" pid="16" name="Doc.Text">
    <vt:lpwstr>[Text]</vt:lpwstr>
  </property>
  <property fmtid="{D5CDD505-2E9C-101B-9397-08002B2CF9AE}" pid="17" name="Organisation.AddressB1">
    <vt:lpwstr>Raum und Wirtschaft (rawi)</vt:lpwstr>
  </property>
  <property fmtid="{D5CDD505-2E9C-101B-9397-08002B2CF9AE}" pid="18" name="Organisation.AddressB2">
    <vt:lpwstr/>
  </property>
  <property fmtid="{D5CDD505-2E9C-101B-9397-08002B2CF9AE}" pid="19" name="Organisation.AddressB3">
    <vt:lpwstr/>
  </property>
  <property fmtid="{D5CDD505-2E9C-101B-9397-08002B2CF9AE}" pid="20" name="Organisation.AddressB4">
    <vt:lpwstr/>
  </property>
  <property fmtid="{D5CDD505-2E9C-101B-9397-08002B2CF9AE}" pid="21" name="Organisation.Country">
    <vt:lpwstr/>
  </property>
  <property fmtid="{D5CDD505-2E9C-101B-9397-08002B2CF9AE}" pid="22" name="Organisation.Departement">
    <vt:lpwstr>Bau-, Umwelt- und Wirtschaftsdepartement</vt:lpwstr>
  </property>
  <property fmtid="{D5CDD505-2E9C-101B-9397-08002B2CF9AE}" pid="23" name="Outputprofile.External">
    <vt:lpwstr/>
  </property>
  <property fmtid="{D5CDD505-2E9C-101B-9397-08002B2CF9AE}" pid="24" name="Outputprofile.ExternalSignature">
    <vt:lpwstr/>
  </property>
  <property fmtid="{D5CDD505-2E9C-101B-9397-08002B2CF9AE}" pid="25" name="Outputprofile.Internal">
    <vt:lpwstr/>
  </property>
  <property fmtid="{D5CDD505-2E9C-101B-9397-08002B2CF9AE}" pid="26" name="OutputStatus">
    <vt:lpwstr>OutputStatus</vt:lpwstr>
  </property>
  <property fmtid="{D5CDD505-2E9C-101B-9397-08002B2CF9AE}" pid="27" name="Toolbar.Email">
    <vt:lpwstr>Toolbar.Email</vt:lpwstr>
  </property>
  <property fmtid="{D5CDD505-2E9C-101B-9397-08002B2CF9AE}" pid="28" name="Viacar.PIN">
    <vt:lpwstr> </vt:lpwstr>
  </property>
  <property fmtid="{D5CDD505-2E9C-101B-9397-08002B2CF9AE}" pid="29" name="Recipient.EMail">
    <vt:lpwstr/>
  </property>
</Properties>
</file>